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7131A66C">
                <wp:simplePos x="0" y="0"/>
                <wp:positionH relativeFrom="margin">
                  <wp:posOffset>22860</wp:posOffset>
                </wp:positionH>
                <wp:positionV relativeFrom="paragraph">
                  <wp:posOffset>254000</wp:posOffset>
                </wp:positionV>
                <wp:extent cx="6019800" cy="9048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04875"/>
                        </a:xfrm>
                        <a:prstGeom prst="rect">
                          <a:avLst/>
                        </a:prstGeom>
                        <a:solidFill>
                          <a:sysClr val="window" lastClr="FFFFFF">
                            <a:lumMod val="85000"/>
                          </a:sysClr>
                        </a:solidFill>
                        <a:ln w="6350">
                          <a:solidFill>
                            <a:prstClr val="black"/>
                          </a:solidFill>
                        </a:ln>
                      </wps:spPr>
                      <wps:txbx>
                        <w:txbxContent>
                          <w:p w14:paraId="7AA17CDB" w14:textId="77777777" w:rsidR="00BA3982" w:rsidRPr="00BA3982" w:rsidRDefault="00BA3982" w:rsidP="00BA3982">
                            <w:pPr>
                              <w:ind w:left="-567" w:right="-765"/>
                              <w:jc w:val="center"/>
                              <w:rPr>
                                <w:rFonts w:ascii="Arial" w:hAnsi="Arial" w:cs="Arial"/>
                                <w:b/>
                                <w:sz w:val="52"/>
                                <w:szCs w:val="52"/>
                                <w:lang w:val="ga"/>
                              </w:rPr>
                            </w:pPr>
                            <w:r w:rsidRPr="00BA3982">
                              <w:rPr>
                                <w:rFonts w:ascii="Arial" w:hAnsi="Arial" w:cs="Arial"/>
                                <w:b/>
                                <w:sz w:val="52"/>
                                <w:szCs w:val="52"/>
                                <w:lang w:val="ga"/>
                              </w:rPr>
                              <w:t xml:space="preserve">Oifigeach Cúnta Foirne </w:t>
                            </w:r>
                          </w:p>
                          <w:p w14:paraId="203FE974" w14:textId="77777777" w:rsidR="00BA3982" w:rsidRPr="00BA3982" w:rsidRDefault="00BA3982" w:rsidP="00BA3982">
                            <w:pPr>
                              <w:pStyle w:val="BlockText"/>
                              <w:spacing w:line="360" w:lineRule="auto"/>
                              <w:ind w:right="-765"/>
                              <w:jc w:val="center"/>
                              <w:rPr>
                                <w:rFonts w:ascii="Arial" w:hAnsi="Arial" w:cs="Arial"/>
                                <w:b/>
                                <w:sz w:val="52"/>
                                <w:szCs w:val="52"/>
                              </w:rPr>
                            </w:pPr>
                            <w:r w:rsidRPr="00BA3982">
                              <w:rPr>
                                <w:rFonts w:ascii="Arial" w:hAnsi="Arial" w:cs="Arial"/>
                                <w:b/>
                                <w:sz w:val="52"/>
                                <w:szCs w:val="52"/>
                              </w:rPr>
                              <w:t>(Grád IV)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71.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" fillcolor="#d9d9d9" strokeweight=".5pt">
                <v:textbox>
                  <w:txbxContent>
                    <w:p w14:paraId="7AA17CDB" w14:textId="77777777" w:rsidR="00BA3982" w:rsidRPr="00BA3982" w:rsidRDefault="00BA3982" w:rsidP="00BA3982">
                      <w:pPr>
                        <w:ind w:left="-567" w:right="-765"/>
                        <w:jc w:val="center"/>
                        <w:rPr>
                          <w:rFonts w:ascii="Arial" w:hAnsi="Arial" w:cs="Arial"/>
                          <w:b/>
                          <w:sz w:val="52"/>
                          <w:szCs w:val="52"/>
                          <w:lang w:val="ga"/>
                        </w:rPr>
                      </w:pPr>
                      <w:r w:rsidRPr="00BA3982">
                        <w:rPr>
                          <w:rFonts w:ascii="Arial" w:hAnsi="Arial" w:cs="Arial"/>
                          <w:b/>
                          <w:sz w:val="52"/>
                          <w:szCs w:val="52"/>
                          <w:lang w:val="ga"/>
                        </w:rPr>
                        <w:t xml:space="preserve">Oifigeach Cúnta Foirne </w:t>
                      </w:r>
                    </w:p>
                    <w:p w14:paraId="203FE974" w14:textId="77777777" w:rsidR="00BA3982" w:rsidRPr="00BA3982" w:rsidRDefault="00BA3982" w:rsidP="00BA3982">
                      <w:pPr>
                        <w:pStyle w:val="BlockText"/>
                        <w:spacing w:line="360" w:lineRule="auto"/>
                        <w:ind w:right="-765"/>
                        <w:jc w:val="center"/>
                        <w:rPr>
                          <w:rFonts w:ascii="Arial" w:hAnsi="Arial" w:cs="Arial"/>
                          <w:b/>
                          <w:sz w:val="52"/>
                          <w:szCs w:val="52"/>
                        </w:rPr>
                      </w:pPr>
                      <w:r w:rsidRPr="00BA3982">
                        <w:rPr>
                          <w:rFonts w:ascii="Arial" w:hAnsi="Arial" w:cs="Arial"/>
                          <w:b/>
                          <w:sz w:val="52"/>
                          <w:szCs w:val="52"/>
                        </w:rPr>
                        <w:t>(Grád IV)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0C88E84A"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BA3982">
        <w:rPr>
          <w:rFonts w:ascii="Arial" w:hAnsi="Arial" w:cs="Arial"/>
          <w:b/>
          <w:color w:val="C0504D"/>
          <w:sz w:val="36"/>
          <w:szCs w:val="36"/>
          <w:u w:val="single"/>
          <w:lang w:val="en-US"/>
        </w:rPr>
        <w:t xml:space="preserve">00pm Dé </w:t>
      </w:r>
      <w:r w:rsidR="00AE4884">
        <w:rPr>
          <w:rFonts w:ascii="Arial" w:hAnsi="Arial" w:cs="Arial"/>
          <w:b/>
          <w:color w:val="C0504D"/>
          <w:sz w:val="36"/>
          <w:szCs w:val="36"/>
          <w:u w:val="single"/>
          <w:lang w:val="en-US"/>
        </w:rPr>
        <w:t>Déardaoin, 19</w:t>
      </w:r>
      <w:r w:rsidR="00BA3982" w:rsidRPr="00BA3982">
        <w:rPr>
          <w:rFonts w:ascii="Arial" w:hAnsi="Arial" w:cs="Arial"/>
          <w:b/>
          <w:color w:val="C0504D"/>
          <w:sz w:val="36"/>
          <w:szCs w:val="36"/>
          <w:u w:val="single"/>
          <w:lang w:val="en-US"/>
        </w:rPr>
        <w:t xml:space="preserve"> Meitheamh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4E56335C"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w:t>
      </w:r>
      <w:r w:rsidRPr="00BA3982">
        <w:rPr>
          <w:rFonts w:ascii="Arial" w:hAnsi="Arial" w:cs="Arial"/>
        </w:rPr>
        <w:t xml:space="preserve">faoi  </w:t>
      </w:r>
      <w:r w:rsidR="00AE4884" w:rsidRPr="00AE4884">
        <w:rPr>
          <w:rFonts w:ascii="Arial" w:hAnsi="Arial" w:cs="Arial"/>
          <w:b/>
          <w:bCs/>
          <w:u w:val="single"/>
        </w:rPr>
        <w:t xml:space="preserve">4.00pm </w:t>
      </w:r>
      <w:bookmarkStart w:id="3" w:name="_Hlk150432846"/>
      <w:r w:rsidR="00AE4884" w:rsidRPr="00AE4884">
        <w:rPr>
          <w:rFonts w:ascii="Arial" w:hAnsi="Arial" w:cs="Arial"/>
          <w:b/>
          <w:bCs/>
          <w:u w:val="single"/>
        </w:rPr>
        <w:t>Dé Déardaoin, 19 Meitheamh 202</w:t>
      </w:r>
      <w:bookmarkEnd w:id="3"/>
      <w:r w:rsidR="00AE4884" w:rsidRPr="00AE4884">
        <w:rPr>
          <w:rFonts w:ascii="Arial" w:hAnsi="Arial" w:cs="Arial"/>
          <w:b/>
          <w:bCs/>
          <w:u w:val="single"/>
        </w:rPr>
        <w:t>5</w:t>
      </w:r>
      <w:r w:rsidR="005D478E" w:rsidRPr="00BA3982">
        <w:rPr>
          <w:rFonts w:ascii="Arial" w:hAnsi="Arial" w:cs="Arial"/>
        </w:rPr>
        <w:t>.</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051EB548"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bhaineann) </w:t>
      </w:r>
      <w:r w:rsidRPr="00BA3982">
        <w:rPr>
          <w:rFonts w:ascii="Arial" w:hAnsi="Arial" w:cs="Arial"/>
        </w:rPr>
        <w:t xml:space="preserve">ábhartha a sheoladh trí ríomhphost chuig </w:t>
      </w:r>
      <w:hyperlink r:id="rId10" w:history="1">
        <w:r w:rsidRPr="00BA3982">
          <w:rPr>
            <w:rStyle w:val="Hyperlink"/>
            <w:rFonts w:ascii="Arial" w:hAnsi="Arial" w:cs="Arial"/>
          </w:rPr>
          <w:t>recruitment@galwaycity.ie</w:t>
        </w:r>
      </w:hyperlink>
      <w:r w:rsidRPr="00BA3982">
        <w:rPr>
          <w:rFonts w:ascii="Arial" w:hAnsi="Arial" w:cs="Arial"/>
        </w:rPr>
        <w:t xml:space="preserve"> faoi</w:t>
      </w:r>
      <w:r w:rsidRPr="00BA3982">
        <w:rPr>
          <w:rFonts w:ascii="Arial" w:hAnsi="Arial" w:cs="Arial"/>
          <w:b/>
        </w:rPr>
        <w:t xml:space="preserve"> </w:t>
      </w:r>
      <w:r w:rsidR="00AE4884" w:rsidRPr="00AE4884">
        <w:rPr>
          <w:rFonts w:ascii="Arial" w:hAnsi="Arial" w:cs="Arial"/>
          <w:b/>
          <w:bCs/>
          <w:u w:val="single"/>
        </w:rPr>
        <w:t>4.00pm Dé Déardaoin, 19 Meitheamh 2025</w:t>
      </w:r>
      <w:r w:rsidRPr="00BA3982">
        <w:rPr>
          <w:rFonts w:ascii="Arial" w:hAnsi="Arial" w:cs="Arial"/>
          <w:b/>
          <w:u w:val="single"/>
          <w:lang w:val="en-US"/>
        </w:rPr>
        <w:t>.</w:t>
      </w:r>
      <w:r w:rsidRPr="00FF5E26">
        <w:rPr>
          <w:rFonts w:ascii="Arial" w:hAnsi="Arial" w:cs="Arial"/>
          <w:b/>
          <w:u w:val="single"/>
          <w:lang w:val="en-US"/>
        </w:rPr>
        <w:t xml:space="preserve"> </w:t>
      </w:r>
      <w:r w:rsidRPr="00492E5C">
        <w:rPr>
          <w:rFonts w:ascii="Arial" w:hAnsi="Arial" w:cs="Arial"/>
          <w:b/>
        </w:rPr>
        <w:t>Cinntigh go bhfuil “</w:t>
      </w:r>
      <w:r w:rsidRPr="00941B2B">
        <w:rPr>
          <w:rFonts w:ascii="Arial" w:hAnsi="Arial" w:cs="Arial"/>
          <w:b/>
          <w:color w:val="EE0000"/>
        </w:rPr>
        <w:t>Oi</w:t>
      </w:r>
      <w:r w:rsidR="00BA3982" w:rsidRPr="00941B2B">
        <w:rPr>
          <w:rFonts w:ascii="Arial" w:hAnsi="Arial" w:cs="Arial"/>
          <w:b/>
          <w:color w:val="EE0000"/>
        </w:rPr>
        <w:t>figeach Cúnta Foirne</w:t>
      </w:r>
      <w:r w:rsidRPr="00492E5C">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3AF51FC2" w14:textId="2D41143D" w:rsidR="00563F2C" w:rsidRPr="00BA3982" w:rsidRDefault="005C0994" w:rsidP="00E45088">
      <w:pPr>
        <w:pStyle w:val="ListParagraph"/>
        <w:numPr>
          <w:ilvl w:val="0"/>
          <w:numId w:val="1"/>
        </w:numPr>
        <w:rPr>
          <w:rFonts w:ascii="Arial" w:hAnsi="Arial" w:cs="Arial"/>
          <w:szCs w:val="24"/>
        </w:rPr>
      </w:pPr>
      <w:r w:rsidRPr="00BA3982">
        <w:rPr>
          <w:rFonts w:ascii="Arial" w:hAnsi="Arial" w:cs="Arial"/>
          <w:b/>
          <w:szCs w:val="24"/>
          <w:u w:val="single"/>
          <w:lang w:val="ga"/>
        </w:rPr>
        <w:t>Iarratais Poist/Seachadta:</w:t>
      </w:r>
      <w:r w:rsidRPr="00BA3982">
        <w:rPr>
          <w:rFonts w:ascii="Arial" w:hAnsi="Arial" w:cs="Arial"/>
          <w:szCs w:val="24"/>
          <w:lang w:val="ga"/>
        </w:rPr>
        <w:t xml:space="preserve"> Is féidir an fhoirm iarratais chomhlánaithe a chur isteach tríd an bpost/a sheachadadh </w:t>
      </w:r>
      <w:r w:rsidRPr="00BA3982">
        <w:rPr>
          <w:rFonts w:ascii="Arial" w:hAnsi="Arial" w:cs="Arial"/>
          <w:szCs w:val="24"/>
        </w:rPr>
        <w:t>mar aon le cóipeanna scanta de Cháilíochtaí Oideachais, &amp; Ceadúnas Tiomána ábhartha (má bhaineann)</w:t>
      </w:r>
      <w:r w:rsidRPr="00BA3982">
        <w:rPr>
          <w:rFonts w:ascii="Arial" w:hAnsi="Arial" w:cs="Arial"/>
          <w:szCs w:val="24"/>
          <w:lang w:val="ga"/>
        </w:rPr>
        <w:t xml:space="preserve">, ní mór í a chur isteach  faoi  </w:t>
      </w:r>
      <w:r w:rsidR="00AE4884" w:rsidRPr="00AE4884">
        <w:rPr>
          <w:rFonts w:ascii="Arial" w:hAnsi="Arial" w:cs="Arial"/>
          <w:b/>
          <w:bCs/>
          <w:u w:val="single"/>
        </w:rPr>
        <w:t>4.00pm Dé Déardaoin, 19 Meitheamh 2025</w:t>
      </w:r>
      <w:r w:rsidR="00AE4884">
        <w:rPr>
          <w:rFonts w:ascii="Arial" w:hAnsi="Arial" w:cs="Arial"/>
          <w:b/>
          <w:bCs/>
          <w:u w:val="single"/>
        </w:rPr>
        <w:t>.</w:t>
      </w:r>
    </w:p>
    <w:p w14:paraId="2E58ED15" w14:textId="77777777" w:rsidR="00BA3982" w:rsidRPr="00BA3982" w:rsidRDefault="00BA3982" w:rsidP="00BA3982">
      <w:pPr>
        <w:rPr>
          <w:rFonts w:ascii="Arial" w:hAnsi="Arial" w:cs="Arial"/>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0741E094" w14:textId="77777777" w:rsidR="00BA3982" w:rsidRPr="00041799" w:rsidRDefault="00BA3982" w:rsidP="00BA3982">
      <w:pPr>
        <w:widowControl/>
        <w:suppressAutoHyphens w:val="0"/>
        <w:spacing w:line="360" w:lineRule="auto"/>
        <w:jc w:val="both"/>
        <w:rPr>
          <w:rFonts w:ascii="Arial" w:eastAsia="Calibri" w:hAnsi="Arial" w:cs="Arial"/>
          <w:color w:val="000000"/>
          <w:kern w:val="0"/>
        </w:rPr>
      </w:pPr>
      <w:bookmarkStart w:id="4" w:name="_Hlk137468703"/>
      <w:r w:rsidRPr="00041799">
        <w:rPr>
          <w:rFonts w:ascii="Arial" w:hAnsi="Arial" w:cs="Arial"/>
          <w:color w:val="000000"/>
        </w:rPr>
        <w:t xml:space="preserve">Is príomhphost tacaíochta é an post mar Oifigeach Cúnta Foirne laistigh den Chomhairle agus tá sé/sí sannta do réimse soláthar seirbhíse nó chun tacú le réimse feidhmiúil de réir mar is gá. Oibreoidh an tOifigeach Cúnta Foirne faoi threoir agus faoi bhainistíocht an Oifigigh Foirne nó grád cosúil nó fostaí eile a bheidh ainmnithe ag an Oifigeach Riaracháin, Oifigeach Feidhmiúcháin Sinsearach nó Stiúrthóir Seirbhísí de réir mar is gá. Cuimsítear sa ról tacú le bainisteoirí agus comhghleacaithe agus oibriú mar bhall foirne chun spriocanna agus cuspóirí oibre a chomhlíonadh agus seirbhísí ar ardchaighdeán a chur ar fáil do chustaiméirí inmheánacha agus seachtracha. </w:t>
      </w:r>
    </w:p>
    <w:p w14:paraId="05513448" w14:textId="77777777" w:rsidR="00BA3982" w:rsidRPr="00041799" w:rsidRDefault="00BA3982" w:rsidP="00BA3982">
      <w:pPr>
        <w:widowControl/>
        <w:suppressAutoHyphens w:val="0"/>
        <w:spacing w:line="360" w:lineRule="auto"/>
        <w:jc w:val="both"/>
        <w:rPr>
          <w:rFonts w:ascii="Arial" w:eastAsia="Calibri" w:hAnsi="Arial" w:cs="Arial"/>
          <w:color w:val="000000"/>
          <w:kern w:val="0"/>
          <w:lang w:val="en-IE" w:eastAsia="en-US"/>
        </w:rPr>
      </w:pPr>
    </w:p>
    <w:p w14:paraId="174F6F92" w14:textId="77777777" w:rsidR="00BA3982" w:rsidRPr="00041799" w:rsidRDefault="00BA3982" w:rsidP="00BA3982">
      <w:pPr>
        <w:widowControl/>
        <w:suppressAutoHyphens w:val="0"/>
        <w:spacing w:line="360" w:lineRule="auto"/>
        <w:jc w:val="both"/>
        <w:rPr>
          <w:rFonts w:ascii="Arial" w:eastAsia="Calibri" w:hAnsi="Arial" w:cs="Arial"/>
          <w:spacing w:val="-3"/>
          <w:kern w:val="0"/>
        </w:rPr>
      </w:pPr>
      <w:r w:rsidRPr="00041799">
        <w:rPr>
          <w:rFonts w:ascii="Arial" w:hAnsi="Arial" w:cs="Arial"/>
        </w:rPr>
        <w:t>Éilíonn ról an Oifigigh Cúnta Foirne sárscileanna riaracháin, idirphearsanta, cumarsáide agus scileanna agus saineolas áirithe eile ag brath ar an tasc, agus d’fhéadfadh go mbeadh sé riachtanach freisin ionadaíocht a dhéanamh ar Oifigeach Foirne ó am go ham. Beifear ag súil go n-oibreoidh an tOifigeach Cúnta Foirne as a t(h)ionscnamh féin agus ag ardchaighdeán agus ceanglófar air/uirthi córais reatha agus thodhchaíocha TF na Comhairle a úsáid i rith a c(h)uid oibre. Beifear ag súil go gcuirfidh an t-iarratasóir a n-éiríonn leis/léi a c(h)uid dualgas i gcrích ar bhealach a fheabhsaíonn iontaoibh agus muinín an phobail agus a áirithíonn cinnteoireacht neamhchlaonta.</w:t>
      </w:r>
    </w:p>
    <w:p w14:paraId="5D77FD78" w14:textId="77777777" w:rsidR="00BA3982" w:rsidRPr="00041799" w:rsidRDefault="00BA3982" w:rsidP="00BA3982">
      <w:pPr>
        <w:pStyle w:val="NoSpacing"/>
        <w:spacing w:line="360" w:lineRule="auto"/>
        <w:jc w:val="both"/>
        <w:rPr>
          <w:rFonts w:ascii="Arial" w:hAnsi="Arial" w:cs="Arial"/>
        </w:rPr>
      </w:pPr>
    </w:p>
    <w:p w14:paraId="5F43BEBB" w14:textId="77777777" w:rsidR="00BA3982" w:rsidRPr="00041799" w:rsidRDefault="00BA3982" w:rsidP="00BA3982">
      <w:pPr>
        <w:pStyle w:val="NoSpacing"/>
        <w:spacing w:line="360" w:lineRule="auto"/>
        <w:jc w:val="both"/>
        <w:rPr>
          <w:rFonts w:ascii="Arial" w:hAnsi="Arial" w:cs="Arial"/>
          <w:b/>
          <w:u w:val="single"/>
        </w:rPr>
      </w:pPr>
      <w:r w:rsidRPr="00041799">
        <w:rPr>
          <w:rFonts w:ascii="Arial" w:hAnsi="Arial" w:cs="Arial"/>
          <w:b/>
          <w:bCs/>
          <w:u w:val="single"/>
          <w:lang w:val="ga"/>
        </w:rPr>
        <w:t>Léireoidh an t-iarrthóir den scoth an t-eolas, na scileanna agus na hinniúlachtaí seo a leanas:</w:t>
      </w:r>
    </w:p>
    <w:p w14:paraId="44F8F97B" w14:textId="77777777" w:rsidR="00BA3982" w:rsidRPr="00041799" w:rsidRDefault="00BA3982" w:rsidP="00BA3982">
      <w:pPr>
        <w:pStyle w:val="NoSpacing"/>
        <w:spacing w:line="360" w:lineRule="auto"/>
        <w:jc w:val="both"/>
        <w:rPr>
          <w:rFonts w:ascii="Arial" w:hAnsi="Arial" w:cs="Arial"/>
        </w:rPr>
      </w:pPr>
    </w:p>
    <w:p w14:paraId="1E87AC97"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Eolas agus tuiscint ar struchtúr agus ar fheidhmeanna an rialtais áitiúil agus ar shaincheisteanna reatha atá le sárú ag rialtas áitiúil.</w:t>
      </w:r>
    </w:p>
    <w:p w14:paraId="55F4EC94"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Tuiscint ar ról an Oifigigh Foirne Cúnta laistigh de Chomhairle Cathrach na Gaillimhe agus an ról atá acu chun cuspóirí gnó a sheachadadh.</w:t>
      </w:r>
    </w:p>
    <w:p w14:paraId="3024CDCC"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Taithí riaracháin iomchuí lena n-áirítear cuspóirí gnó a sheachadadh, tuarascálacha agus comhfhreagras a ullmhú agus Córais ICT a oibriú.</w:t>
      </w:r>
    </w:p>
    <w:p w14:paraId="0EF7D165"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 xml:space="preserve">Taithí agus inniúlacht i gcur chun feidhme seirbhís agus caighdeáin do chustaiméirí ar ardchaighdeán. </w:t>
      </w:r>
    </w:p>
    <w:p w14:paraId="5428D1B4"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Oscailteacht agus freagrúlacht i leith athraithe a léiriú.</w:t>
      </w:r>
    </w:p>
    <w:p w14:paraId="3D01C134"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Caidrimh oibre dearfacha, bisiúla agus tairbheacha a fhorbairt agus a choimeád.</w:t>
      </w:r>
    </w:p>
    <w:p w14:paraId="075DC76E"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 xml:space="preserve">Obair foirne agus acmhainní eile a phleanáil, a leithdháileadh agus a mhaoirsiú chun </w:t>
      </w:r>
      <w:r w:rsidRPr="00041799">
        <w:rPr>
          <w:rFonts w:ascii="Arial" w:hAnsi="Arial" w:cs="Arial"/>
          <w:lang w:val="ga"/>
        </w:rPr>
        <w:lastRenderedPageBreak/>
        <w:t>cuspóirí corparáideacha a bhaint amach.</w:t>
      </w:r>
    </w:p>
    <w:p w14:paraId="33B86AC7"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 xml:space="preserve">Taithí cléireachais/riaracháin den chéad scoth a léiriú i dtimpeallacht oifigbhunaithe. </w:t>
      </w:r>
    </w:p>
    <w:p w14:paraId="44E52763" w14:textId="77777777" w:rsidR="00BA3982" w:rsidRPr="00041799" w:rsidRDefault="00BA3982" w:rsidP="00BA3982">
      <w:pPr>
        <w:pStyle w:val="NoSpacing"/>
        <w:numPr>
          <w:ilvl w:val="0"/>
          <w:numId w:val="23"/>
        </w:numPr>
        <w:spacing w:line="360" w:lineRule="auto"/>
        <w:jc w:val="both"/>
        <w:rPr>
          <w:rFonts w:ascii="Arial" w:hAnsi="Arial" w:cs="Arial"/>
        </w:rPr>
      </w:pPr>
      <w:r w:rsidRPr="00041799">
        <w:rPr>
          <w:rFonts w:ascii="Arial" w:hAnsi="Arial" w:cs="Arial"/>
          <w:lang w:val="ga"/>
        </w:rPr>
        <w:t>Tuiscint ar chomh tábhachtach agus atá eitic foirne láidir de chomhoibriú agus tacaíocht frithpháirteach chun cuspóirí gnó a sheachadadh agus a bheith ábalta taithí mar sin a léiriú.</w:t>
      </w:r>
    </w:p>
    <w:p w14:paraId="2624EBAA"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A bheith féinspreagtha agus réamhghníomhach agus a bheith ábalta oibriú as do stuaim féin;</w:t>
      </w:r>
    </w:p>
    <w:p w14:paraId="7171A568"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Scileanna idirphearsanta agus cumarsáide maithe a bheith agat agus a bheith ábalta ionadaíocht a dhéanamh ar an gComhairle ar bhealach gairmiúil agus iontaofa le gach páirtí leasmhar; agus</w:t>
      </w:r>
    </w:p>
    <w:p w14:paraId="2FE38004"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 xml:space="preserve">Tuiscint agus a bheith feasach ar Reachtaíocht agus ar Rialacháin Sláinte agus Sábháilteachta, na himpleachtaí atá acu don eagraíocht agus don fhostaí agus eolas maidir lena gcur i bhfeidhm san ionad oibre.    </w:t>
      </w:r>
    </w:p>
    <w:p w14:paraId="45B2EF65" w14:textId="77777777" w:rsidR="00BA3982" w:rsidRPr="00DC0B90" w:rsidRDefault="00BA3982" w:rsidP="00BA3982">
      <w:pPr>
        <w:spacing w:line="360" w:lineRule="auto"/>
        <w:rPr>
          <w:rFonts w:ascii="Arial" w:hAnsi="Arial" w:cs="Arial"/>
          <w:lang w:bidi="ar-SA"/>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68D07002" w14:textId="77777777" w:rsidR="00BA3982" w:rsidRPr="00041799" w:rsidRDefault="00BA3982" w:rsidP="00BA3982">
      <w:pPr>
        <w:pStyle w:val="Standard"/>
        <w:spacing w:line="360" w:lineRule="auto"/>
        <w:rPr>
          <w:rFonts w:ascii="Arial" w:hAnsi="Arial" w:cs="Arial"/>
        </w:rPr>
      </w:pPr>
      <w:r w:rsidRPr="00041799">
        <w:rPr>
          <w:rFonts w:ascii="Arial" w:hAnsi="Arial" w:cs="Arial"/>
        </w:rPr>
        <w:t>Comhlíonfaidh an tOifigeach Cúnta Foirne cibé dualgais a shannfar ó am go ham lena n-áireofar éascú, cur i bhfeidhm agus cur chun cinn na mbeartas agus na gcuspóirí ar leith  ag Comhairle Cathrach na Gaillimhe.</w:t>
      </w:r>
    </w:p>
    <w:p w14:paraId="1F65DAFD" w14:textId="77777777" w:rsidR="00BA3982" w:rsidRPr="00041799" w:rsidRDefault="00BA3982" w:rsidP="00BA3982">
      <w:pPr>
        <w:pStyle w:val="Standard"/>
        <w:spacing w:line="360" w:lineRule="auto"/>
        <w:rPr>
          <w:rFonts w:ascii="Arial" w:hAnsi="Arial" w:cs="Arial"/>
          <w:sz w:val="12"/>
          <w:szCs w:val="12"/>
        </w:rPr>
      </w:pPr>
    </w:p>
    <w:p w14:paraId="218EE2B8" w14:textId="77777777" w:rsidR="00BA3982" w:rsidRPr="00041799" w:rsidRDefault="00BA3982" w:rsidP="00BA3982">
      <w:pPr>
        <w:pStyle w:val="Default"/>
        <w:spacing w:line="360" w:lineRule="auto"/>
      </w:pPr>
      <w:r w:rsidRPr="00041799">
        <w:t>Seo a leanas liosta neamh-uileghabhálach de na príomhdhualgais agus príomhfhreagrachtaí a fhéadfar a shannadh d’Oifigeach Foirne Cúnta:</w:t>
      </w:r>
    </w:p>
    <w:p w14:paraId="019C7946" w14:textId="77777777" w:rsidR="00BA3982" w:rsidRPr="00041799" w:rsidRDefault="00BA3982" w:rsidP="00BA3982">
      <w:pPr>
        <w:pStyle w:val="Standard"/>
        <w:spacing w:line="360" w:lineRule="auto"/>
        <w:rPr>
          <w:rFonts w:ascii="Arial" w:hAnsi="Arial" w:cs="Arial"/>
        </w:rPr>
      </w:pPr>
    </w:p>
    <w:p w14:paraId="6AE53065"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Tacú leis an mbainisteoir líne chun a chinntiú go bhfeidhmeofar clár oibre na rannóige nó na roinne chun pleananna corparáide agus oibríochta na Comhairle a sheachadadh.</w:t>
      </w:r>
    </w:p>
    <w:p w14:paraId="757E74D9"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Cumarsáid a dhéanamh agus a bheith ag idirchaidreamh go héifeachtach le custaiméirí, le fostaithe, le maoirseoirí agus le bainisteoirí líne i rannóga eile i ndáil le hábhair oibríochta a bhaineann lena rannóg nó réimse oibre féin.</w:t>
      </w:r>
    </w:p>
    <w:p w14:paraId="0F558C44"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A bheith freagrach as tuarascálacha, comhfhreagras agus cáipéisí eile a ullmhú de réir mar is gá.</w:t>
      </w:r>
    </w:p>
    <w:p w14:paraId="5FF2C1AD"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 xml:space="preserve">Cúnamh agus tacaíocht a sholáthar chun tograí a sheachadadh de réir mar is gá. </w:t>
      </w:r>
    </w:p>
    <w:p w14:paraId="7EFCF3CB"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Seirbhís do chustaiméirí ar ardchaighdeán a chinntiú, freagra a thabhairt ar fhiosrúcháin agus ar iarratais ar eolas ar bhealach gairmiúil, cúirtéiseach agus tráthúil.</w:t>
      </w:r>
    </w:p>
    <w:p w14:paraId="4921ACCE"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lastRenderedPageBreak/>
        <w:t>Tacú leis an mbainisteoir líne chun gach tionscnamh bainistithe athraithe a chur in iúl, a fheidhmiú agus a bhainistiú laistigh den réimse freagrachta iomchuí.</w:t>
      </w:r>
    </w:p>
    <w:p w14:paraId="2BEF30A1"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 xml:space="preserve">Maoirsiú a dhéanamh ar fhostaithe laistigh den fhoireann oibre nó den chlár oibre laistigh dá réimse freagrachta, tacaíocht a sholáthar do bhaill foirne agus do chomhghleacaithe de réir mar is gá. </w:t>
      </w:r>
    </w:p>
    <w:p w14:paraId="12296982"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Cruinnithe inmheánacha agus seachtracha a eagrú agus a éascú agus a bheith rannpháirteach agus gníomhach i gcomhráite de réir mar is cuí.</w:t>
      </w:r>
    </w:p>
    <w:p w14:paraId="59C14B9C"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Cloí le riachtanais reachtúla Sláinte agus Sábháilteachta, polasaithe agus nósanna imeachta agus córais oibre sábháilte.</w:t>
      </w:r>
    </w:p>
    <w:p w14:paraId="677E8007"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Ionadaíocht a dhéanamh ar an mbainisteoir líne nó ar dhuine comhionann de réir mar is gá.</w:t>
      </w:r>
    </w:p>
    <w:p w14:paraId="7B027D02" w14:textId="77777777" w:rsidR="00BA3982" w:rsidRPr="00041799" w:rsidRDefault="00BA3982" w:rsidP="00BA3982">
      <w:pPr>
        <w:pStyle w:val="NoSpacing"/>
        <w:numPr>
          <w:ilvl w:val="0"/>
          <w:numId w:val="22"/>
        </w:numPr>
        <w:spacing w:line="360" w:lineRule="auto"/>
        <w:jc w:val="both"/>
        <w:rPr>
          <w:rFonts w:ascii="Arial" w:hAnsi="Arial" w:cs="Arial"/>
        </w:rPr>
      </w:pPr>
      <w:r w:rsidRPr="00041799">
        <w:rPr>
          <w:rFonts w:ascii="Arial" w:hAnsi="Arial" w:cs="Arial"/>
          <w:lang w:val="ga"/>
        </w:rPr>
        <w:t xml:space="preserve">Tabhairt faoi aon dualgais eile lena mbaineann an leibhéal agus an fhreagracht chéanna de réir mar is gá nó mar a shannfar ó am go ham.  </w:t>
      </w:r>
    </w:p>
    <w:p w14:paraId="2982A838" w14:textId="77777777" w:rsidR="00BA3982" w:rsidRPr="00041799" w:rsidRDefault="00BA3982" w:rsidP="00BA3982">
      <w:pPr>
        <w:pStyle w:val="NoSpacing"/>
        <w:spacing w:line="360" w:lineRule="auto"/>
        <w:jc w:val="both"/>
        <w:rPr>
          <w:rFonts w:ascii="Arial" w:hAnsi="Arial" w:cs="Arial"/>
          <w:lang w:val="ga"/>
        </w:rPr>
      </w:pPr>
    </w:p>
    <w:p w14:paraId="147C34CD" w14:textId="77777777" w:rsidR="00BA3982" w:rsidRPr="00041799" w:rsidRDefault="00BA3982" w:rsidP="00BA3982">
      <w:pPr>
        <w:pStyle w:val="NoSpacing"/>
        <w:spacing w:line="360" w:lineRule="auto"/>
        <w:rPr>
          <w:rFonts w:ascii="Arial" w:hAnsi="Arial" w:cs="Arial"/>
          <w:lang w:val="en-IE"/>
        </w:rPr>
      </w:pPr>
      <w:r w:rsidRPr="00041799">
        <w:rPr>
          <w:rFonts w:ascii="Arial" w:hAnsi="Arial" w:cs="Arial"/>
        </w:rPr>
        <w:t>D’ainneoin riachtanais an phoist, d’fhéadfadh an Príomhfheidhmeannach iarrthóirí rathúla a shannadh chuig aon réimse seirbhíse/ról laistigh den Údarás Áitiúil ag leibhéal den chineál céanna ag am ar bith.</w:t>
      </w:r>
    </w:p>
    <w:p w14:paraId="7C0268BF" w14:textId="77777777" w:rsidR="00BA3982" w:rsidRDefault="00BA3982" w:rsidP="00BA3982">
      <w:pPr>
        <w:widowControl/>
        <w:ind w:right="-14"/>
        <w:jc w:val="both"/>
        <w:rPr>
          <w:rFonts w:asciiTheme="minorHAnsi" w:hAnsiTheme="minorHAnsi" w:cstheme="minorBidi"/>
          <w:color w:val="000000"/>
          <w:sz w:val="22"/>
          <w:lang w:val="ga-IE" w:bidi="ar-SA"/>
        </w:rPr>
      </w:pPr>
    </w:p>
    <w:p w14:paraId="77A0CD3B" w14:textId="77777777" w:rsidR="00025967" w:rsidRDefault="00025967" w:rsidP="00FF5E26">
      <w:pPr>
        <w:widowControl/>
        <w:spacing w:line="360" w:lineRule="auto"/>
        <w:ind w:right="-14"/>
        <w:rPr>
          <w:rFonts w:ascii="Arial" w:hAnsi="Arial" w:cs="Arial"/>
          <w:color w:val="000000"/>
          <w:sz w:val="22"/>
          <w:lang w:val="ga-IE" w:bidi="ar-SA"/>
        </w:rPr>
      </w:pPr>
    </w:p>
    <w:p w14:paraId="35045207" w14:textId="77777777" w:rsidR="00BA3982" w:rsidRDefault="00BA3982" w:rsidP="00FF5E26">
      <w:pPr>
        <w:widowControl/>
        <w:spacing w:line="360" w:lineRule="auto"/>
        <w:ind w:right="-14"/>
        <w:rPr>
          <w:rFonts w:ascii="Arial" w:hAnsi="Arial" w:cs="Arial"/>
          <w:color w:val="000000"/>
          <w:sz w:val="22"/>
          <w:lang w:val="ga-IE" w:bidi="ar-SA"/>
        </w:rPr>
      </w:pPr>
    </w:p>
    <w:p w14:paraId="7D4BDC01" w14:textId="77777777" w:rsidR="00BA3982" w:rsidRDefault="00BA3982" w:rsidP="00FF5E26">
      <w:pPr>
        <w:widowControl/>
        <w:spacing w:line="360" w:lineRule="auto"/>
        <w:ind w:right="-14"/>
        <w:rPr>
          <w:rFonts w:ascii="Arial" w:hAnsi="Arial" w:cs="Arial"/>
          <w:color w:val="000000"/>
          <w:sz w:val="22"/>
          <w:lang w:val="ga-IE" w:bidi="ar-SA"/>
        </w:rPr>
      </w:pPr>
    </w:p>
    <w:p w14:paraId="67FC53C3" w14:textId="77777777" w:rsidR="00BA3982" w:rsidRDefault="00BA3982" w:rsidP="00FF5E26">
      <w:pPr>
        <w:widowControl/>
        <w:spacing w:line="360" w:lineRule="auto"/>
        <w:ind w:right="-14"/>
        <w:rPr>
          <w:rFonts w:ascii="Arial" w:hAnsi="Arial" w:cs="Arial"/>
          <w:color w:val="000000"/>
          <w:sz w:val="22"/>
          <w:lang w:val="ga-IE" w:bidi="ar-SA"/>
        </w:rPr>
      </w:pPr>
    </w:p>
    <w:p w14:paraId="14A1ECD3" w14:textId="77777777" w:rsidR="00BA3982" w:rsidRDefault="00BA3982" w:rsidP="00FF5E26">
      <w:pPr>
        <w:widowControl/>
        <w:spacing w:line="360" w:lineRule="auto"/>
        <w:ind w:right="-14"/>
        <w:rPr>
          <w:rFonts w:ascii="Arial" w:hAnsi="Arial" w:cs="Arial"/>
          <w:color w:val="000000"/>
          <w:sz w:val="22"/>
          <w:lang w:val="ga-IE" w:bidi="ar-SA"/>
        </w:rPr>
      </w:pPr>
    </w:p>
    <w:p w14:paraId="6181F07A" w14:textId="77777777" w:rsidR="00BA3982" w:rsidRDefault="00BA3982" w:rsidP="00FF5E26">
      <w:pPr>
        <w:widowControl/>
        <w:spacing w:line="360" w:lineRule="auto"/>
        <w:ind w:right="-14"/>
        <w:rPr>
          <w:rFonts w:ascii="Arial" w:hAnsi="Arial" w:cs="Arial"/>
          <w:color w:val="000000"/>
          <w:sz w:val="22"/>
          <w:lang w:val="ga-IE" w:bidi="ar-SA"/>
        </w:rPr>
      </w:pPr>
    </w:p>
    <w:p w14:paraId="23B788A5" w14:textId="77777777" w:rsidR="00BA3982" w:rsidRDefault="00BA3982" w:rsidP="00FF5E26">
      <w:pPr>
        <w:widowControl/>
        <w:spacing w:line="360" w:lineRule="auto"/>
        <w:ind w:right="-14"/>
        <w:rPr>
          <w:rFonts w:ascii="Arial" w:hAnsi="Arial" w:cs="Arial"/>
          <w:color w:val="000000"/>
          <w:sz w:val="22"/>
          <w:lang w:val="ga-IE" w:bidi="ar-SA"/>
        </w:rPr>
      </w:pPr>
    </w:p>
    <w:p w14:paraId="090ED3EB" w14:textId="77777777" w:rsidR="00BA3982" w:rsidRDefault="00BA3982" w:rsidP="00FF5E26">
      <w:pPr>
        <w:widowControl/>
        <w:spacing w:line="360" w:lineRule="auto"/>
        <w:ind w:right="-14"/>
        <w:rPr>
          <w:rFonts w:ascii="Arial" w:hAnsi="Arial" w:cs="Arial"/>
          <w:color w:val="000000"/>
          <w:sz w:val="22"/>
          <w:lang w:val="ga-IE" w:bidi="ar-SA"/>
        </w:rPr>
      </w:pPr>
    </w:p>
    <w:p w14:paraId="11B97AA8" w14:textId="77777777" w:rsidR="00BA3982" w:rsidRDefault="00BA3982" w:rsidP="00FF5E26">
      <w:pPr>
        <w:widowControl/>
        <w:spacing w:line="360" w:lineRule="auto"/>
        <w:ind w:right="-14"/>
        <w:rPr>
          <w:rFonts w:ascii="Arial" w:hAnsi="Arial" w:cs="Arial"/>
          <w:color w:val="000000"/>
          <w:sz w:val="22"/>
          <w:lang w:val="ga-IE" w:bidi="ar-SA"/>
        </w:rPr>
      </w:pPr>
    </w:p>
    <w:p w14:paraId="7814888A" w14:textId="77777777" w:rsidR="00BA3982" w:rsidRDefault="00BA3982" w:rsidP="00FF5E26">
      <w:pPr>
        <w:widowControl/>
        <w:spacing w:line="360" w:lineRule="auto"/>
        <w:ind w:right="-14"/>
        <w:rPr>
          <w:rFonts w:ascii="Arial" w:hAnsi="Arial" w:cs="Arial"/>
          <w:color w:val="000000"/>
          <w:sz w:val="22"/>
          <w:lang w:val="ga-IE" w:bidi="ar-SA"/>
        </w:rPr>
      </w:pPr>
    </w:p>
    <w:p w14:paraId="5F0F8EA5" w14:textId="77777777" w:rsidR="00BA3982" w:rsidRDefault="00BA3982" w:rsidP="00FF5E26">
      <w:pPr>
        <w:widowControl/>
        <w:spacing w:line="360" w:lineRule="auto"/>
        <w:ind w:right="-14"/>
        <w:rPr>
          <w:rFonts w:ascii="Arial" w:hAnsi="Arial" w:cs="Arial"/>
          <w:color w:val="000000"/>
          <w:sz w:val="22"/>
          <w:lang w:val="ga-IE" w:bidi="ar-SA"/>
        </w:rPr>
      </w:pPr>
    </w:p>
    <w:p w14:paraId="1F3C31F9" w14:textId="77777777" w:rsidR="00BA3982" w:rsidRDefault="00BA3982" w:rsidP="00FF5E26">
      <w:pPr>
        <w:widowControl/>
        <w:spacing w:line="360" w:lineRule="auto"/>
        <w:ind w:right="-14"/>
        <w:rPr>
          <w:rFonts w:ascii="Arial" w:hAnsi="Arial" w:cs="Arial"/>
          <w:color w:val="000000"/>
          <w:sz w:val="22"/>
          <w:lang w:val="ga-IE" w:bidi="ar-SA"/>
        </w:rPr>
      </w:pPr>
    </w:p>
    <w:p w14:paraId="71B84A67" w14:textId="77777777" w:rsidR="00BA3982" w:rsidRDefault="00BA3982" w:rsidP="00FF5E26">
      <w:pPr>
        <w:widowControl/>
        <w:spacing w:line="360" w:lineRule="auto"/>
        <w:ind w:right="-14"/>
        <w:rPr>
          <w:rFonts w:ascii="Arial" w:hAnsi="Arial" w:cs="Arial"/>
          <w:color w:val="000000"/>
          <w:sz w:val="22"/>
          <w:lang w:val="ga-IE" w:bidi="ar-SA"/>
        </w:rPr>
      </w:pPr>
    </w:p>
    <w:p w14:paraId="397B2734" w14:textId="77777777" w:rsidR="00BA3982" w:rsidRDefault="00BA3982" w:rsidP="00FF5E26">
      <w:pPr>
        <w:widowControl/>
        <w:spacing w:line="360" w:lineRule="auto"/>
        <w:ind w:right="-14"/>
        <w:rPr>
          <w:rFonts w:ascii="Arial" w:hAnsi="Arial" w:cs="Arial"/>
          <w:color w:val="000000"/>
          <w:sz w:val="22"/>
          <w:lang w:val="ga-IE" w:bidi="ar-SA"/>
        </w:rPr>
      </w:pPr>
    </w:p>
    <w:p w14:paraId="24CB5528" w14:textId="77777777" w:rsidR="00BA3982" w:rsidRDefault="00BA3982" w:rsidP="00FF5E26">
      <w:pPr>
        <w:widowControl/>
        <w:spacing w:line="360" w:lineRule="auto"/>
        <w:ind w:right="-14"/>
        <w:rPr>
          <w:rFonts w:ascii="Arial" w:hAnsi="Arial" w:cs="Arial"/>
          <w:color w:val="000000"/>
          <w:sz w:val="22"/>
          <w:lang w:val="ga-IE" w:bidi="ar-SA"/>
        </w:rPr>
      </w:pPr>
    </w:p>
    <w:p w14:paraId="25904F8B" w14:textId="77777777" w:rsidR="00BA3982" w:rsidRDefault="00BA3982" w:rsidP="00FF5E26">
      <w:pPr>
        <w:widowControl/>
        <w:spacing w:line="360" w:lineRule="auto"/>
        <w:ind w:right="-14"/>
        <w:rPr>
          <w:rFonts w:ascii="Arial" w:hAnsi="Arial" w:cs="Arial"/>
          <w:color w:val="000000"/>
          <w:sz w:val="22"/>
          <w:lang w:val="ga-IE" w:bidi="ar-SA"/>
        </w:rPr>
      </w:pPr>
    </w:p>
    <w:p w14:paraId="6ED69CE7" w14:textId="77777777" w:rsidR="00BA3982" w:rsidRPr="00FF5E26" w:rsidRDefault="00BA3982"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518C530D" w14:textId="77777777" w:rsidR="00BA3982" w:rsidRDefault="00BA3982" w:rsidP="00BA3982">
      <w:pPr>
        <w:jc w:val="both"/>
        <w:rPr>
          <w:sz w:val="28"/>
          <w:szCs w:val="28"/>
        </w:rPr>
      </w:pPr>
      <w:r>
        <w:rPr>
          <w:noProof/>
          <w:sz w:val="28"/>
          <w:szCs w:val="28"/>
        </w:rPr>
        <w:lastRenderedPageBreak/>
        <mc:AlternateContent>
          <mc:Choice Requires="wps">
            <w:drawing>
              <wp:anchor distT="0" distB="0" distL="114300" distR="114300" simplePos="0" relativeHeight="251709440" behindDoc="0" locked="0" layoutInCell="1" allowOverlap="1" wp14:anchorId="0F5B0433" wp14:editId="31BCD046">
                <wp:simplePos x="0" y="0"/>
                <wp:positionH relativeFrom="column">
                  <wp:posOffset>90170</wp:posOffset>
                </wp:positionH>
                <wp:positionV relativeFrom="paragraph">
                  <wp:posOffset>18415</wp:posOffset>
                </wp:positionV>
                <wp:extent cx="5819775" cy="552450"/>
                <wp:effectExtent l="1905" t="0" r="0" b="0"/>
                <wp:wrapNone/>
                <wp:docPr id="96584403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B7A63" w14:textId="77777777" w:rsidR="00BA3982" w:rsidRPr="00C40853" w:rsidRDefault="00BA3982" w:rsidP="00BA3982">
                            <w:pPr>
                              <w:shd w:val="clear" w:color="auto" w:fill="9E0000"/>
                              <w:jc w:val="center"/>
                              <w:rPr>
                                <w:rFonts w:ascii="Calibri" w:hAnsi="Calibri" w:cs="Calibri"/>
                                <w:sz w:val="48"/>
                                <w:szCs w:val="48"/>
                              </w:rPr>
                            </w:pPr>
                            <w:r w:rsidRPr="00C40853">
                              <w:rPr>
                                <w:rFonts w:ascii="Calibri" w:hAnsi="Calibri" w:cs="Calibri"/>
                                <w:b/>
                                <w:bCs/>
                                <w:color w:val="FFFFFF"/>
                                <w:sz w:val="48"/>
                                <w:szCs w:val="48"/>
                              </w:rPr>
                              <w:t xml:space="preserve">Struchtúr </w:t>
                            </w:r>
                            <w:bookmarkStart w:id="5" w:name="_Hlk155601179"/>
                            <w:r w:rsidRPr="00C40853">
                              <w:rPr>
                                <w:rFonts w:ascii="Calibri" w:hAnsi="Calibri" w:cs="Calibri"/>
                                <w:b/>
                                <w:bCs/>
                                <w:color w:val="FFFFFF"/>
                                <w:sz w:val="48"/>
                                <w:szCs w:val="48"/>
                              </w:rPr>
                              <w:t>Grádaithe</w:t>
                            </w:r>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B0433" id="Text Box 19" o:spid="_x0000_s1029" type="#_x0000_t202" style="position:absolute;left:0;text-align:left;margin-left:7.1pt;margin-top:1.45pt;width:458.25pt;height:4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" stroked="f">
                <v:textbox>
                  <w:txbxContent>
                    <w:p w14:paraId="6ABB7A63" w14:textId="77777777" w:rsidR="00BA3982" w:rsidRPr="00C40853" w:rsidRDefault="00BA3982" w:rsidP="00BA3982">
                      <w:pPr>
                        <w:shd w:val="clear" w:color="auto" w:fill="9E0000"/>
                        <w:jc w:val="center"/>
                        <w:rPr>
                          <w:rFonts w:ascii="Calibri" w:hAnsi="Calibri" w:cs="Calibri"/>
                          <w:sz w:val="48"/>
                          <w:szCs w:val="48"/>
                        </w:rPr>
                      </w:pPr>
                      <w:r w:rsidRPr="00C40853">
                        <w:rPr>
                          <w:rFonts w:ascii="Calibri" w:hAnsi="Calibri" w:cs="Calibri"/>
                          <w:b/>
                          <w:bCs/>
                          <w:color w:val="FFFFFF"/>
                          <w:sz w:val="48"/>
                          <w:szCs w:val="48"/>
                        </w:rPr>
                        <w:t xml:space="preserve">Struchtúr </w:t>
                      </w:r>
                      <w:bookmarkStart w:id="6" w:name="_Hlk155601179"/>
                      <w:r w:rsidRPr="00C40853">
                        <w:rPr>
                          <w:rFonts w:ascii="Calibri" w:hAnsi="Calibri" w:cs="Calibri"/>
                          <w:b/>
                          <w:bCs/>
                          <w:color w:val="FFFFFF"/>
                          <w:sz w:val="48"/>
                          <w:szCs w:val="48"/>
                        </w:rPr>
                        <w:t>Grádaithe</w:t>
                      </w:r>
                      <w:bookmarkEnd w:id="6"/>
                    </w:p>
                  </w:txbxContent>
                </v:textbox>
              </v:shape>
            </w:pict>
          </mc:Fallback>
        </mc:AlternateContent>
      </w:r>
    </w:p>
    <w:p w14:paraId="700E5A06" w14:textId="77777777" w:rsidR="00025967" w:rsidRDefault="00025967" w:rsidP="00C832B2">
      <w:pPr>
        <w:widowControl/>
        <w:ind w:right="-14"/>
        <w:jc w:val="both"/>
        <w:rPr>
          <w:rFonts w:ascii="Arial" w:hAnsi="Arial" w:cs="Arial"/>
          <w:color w:val="000000"/>
          <w:sz w:val="22"/>
          <w:lang w:val="ga-IE" w:bidi="ar-SA"/>
        </w:rPr>
      </w:pPr>
    </w:p>
    <w:p w14:paraId="3A49ECB0" w14:textId="77777777" w:rsidR="00BA3982" w:rsidRPr="00FF5E26" w:rsidRDefault="00BA3982"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18EDDD8C" w14:textId="77777777" w:rsidR="00BA3982" w:rsidRPr="00C40E98" w:rsidRDefault="00BA3982" w:rsidP="00BA3982">
      <w:pPr>
        <w:jc w:val="center"/>
        <w:rPr>
          <w:rFonts w:ascii="Arial" w:hAnsi="Arial" w:cs="Arial"/>
        </w:rPr>
      </w:pPr>
      <w:r w:rsidRPr="00C40E98">
        <w:rPr>
          <w:rFonts w:ascii="Arial" w:hAnsi="Arial" w:cs="Arial"/>
          <w:b/>
          <w:bCs/>
        </w:rPr>
        <w:t>Gnáthshuíomh an Phoist sa Struchtúr Eagrúcháin</w:t>
      </w:r>
    </w:p>
    <w:p w14:paraId="78590292" w14:textId="77777777" w:rsidR="00BA3982" w:rsidRDefault="00BA3982" w:rsidP="00BA3982">
      <w:pPr>
        <w:jc w:val="both"/>
        <w:rPr>
          <w:sz w:val="28"/>
          <w:szCs w:val="28"/>
        </w:rPr>
      </w:pPr>
    </w:p>
    <w:p w14:paraId="0055BF5F" w14:textId="20CF0BBF" w:rsidR="00676AF5" w:rsidRPr="00FF5E26" w:rsidRDefault="000A0A3B" w:rsidP="00C832B2">
      <w:pPr>
        <w:widowControl/>
        <w:ind w:right="-14"/>
        <w:jc w:val="both"/>
        <w:rPr>
          <w:rFonts w:ascii="Arial" w:hAnsi="Arial" w:cs="Arial"/>
          <w:color w:val="000000"/>
          <w:sz w:val="22"/>
          <w:lang w:val="ga-IE" w:bidi="ar-SA"/>
        </w:rPr>
      </w:pPr>
      <w:r>
        <w:rPr>
          <w:noProof/>
        </w:rPr>
        <mc:AlternateContent>
          <mc:Choice Requires="wpc">
            <w:drawing>
              <wp:inline distT="0" distB="0" distL="0" distR="0" wp14:anchorId="420270E2" wp14:editId="72B1676A">
                <wp:extent cx="6057900" cy="6981825"/>
                <wp:effectExtent l="0" t="0" r="0" b="0"/>
                <wp:docPr id="405435462" name="Canvas 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42902523"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7727F075" w14:textId="77777777" w:rsidR="000A0A3B" w:rsidRPr="007875B5" w:rsidRDefault="000A0A3B" w:rsidP="000A0A3B">
                              <w:pPr>
                                <w:jc w:val="center"/>
                                <w:rPr>
                                  <w:rFonts w:ascii="Arial" w:hAnsi="Arial" w:cs="Arial"/>
                                  <w:sz w:val="28"/>
                                  <w:szCs w:val="28"/>
                                </w:rPr>
                              </w:pPr>
                              <w:r w:rsidRPr="007875B5">
                                <w:rPr>
                                  <w:rFonts w:ascii="Arial" w:hAnsi="Arial" w:cs="Arial"/>
                                  <w:sz w:val="28"/>
                                  <w:szCs w:val="28"/>
                                  <w:lang w:val="ga-IE"/>
                                </w:rPr>
                                <w:t>Oifigeach Feidhmiúcháin Sinsearach</w:t>
                              </w:r>
                            </w:p>
                          </w:txbxContent>
                        </wps:txbx>
                        <wps:bodyPr rot="0" vert="horz" wrap="square" lIns="91440" tIns="45720" rIns="91440" bIns="45720" anchor="t" anchorCtr="0" upright="1">
                          <a:noAutofit/>
                        </wps:bodyPr>
                      </wps:wsp>
                      <wps:wsp>
                        <wps:cNvPr id="1027710577"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1579C645" w14:textId="77777777" w:rsidR="000A0A3B" w:rsidRPr="007875B5" w:rsidRDefault="000A0A3B" w:rsidP="000A0A3B">
                              <w:pPr>
                                <w:jc w:val="center"/>
                                <w:rPr>
                                  <w:rFonts w:ascii="Arial" w:hAnsi="Arial" w:cs="Arial"/>
                                  <w:sz w:val="28"/>
                                  <w:szCs w:val="28"/>
                                </w:rPr>
                              </w:pPr>
                              <w:r w:rsidRPr="007875B5">
                                <w:rPr>
                                  <w:rFonts w:ascii="Arial" w:hAnsi="Arial" w:cs="Arial"/>
                                  <w:sz w:val="28"/>
                                  <w:szCs w:val="28"/>
                                </w:rPr>
                                <w:t>Oifigeach Riaracháin</w:t>
                              </w:r>
                            </w:p>
                            <w:p w14:paraId="7BB7F65E" w14:textId="77777777" w:rsidR="000A0A3B" w:rsidRPr="00C40853" w:rsidRDefault="000A0A3B" w:rsidP="000A0A3B">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667840137"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74805241" w14:textId="77777777" w:rsidR="000A0A3B" w:rsidRPr="007875B5" w:rsidRDefault="000A0A3B" w:rsidP="000A0A3B">
                              <w:pPr>
                                <w:jc w:val="center"/>
                                <w:rPr>
                                  <w:rFonts w:ascii="Arial" w:hAnsi="Arial" w:cs="Arial"/>
                                  <w:bCs/>
                                  <w:sz w:val="28"/>
                                  <w:szCs w:val="28"/>
                                </w:rPr>
                              </w:pPr>
                              <w:r w:rsidRPr="007875B5">
                                <w:rPr>
                                  <w:rFonts w:ascii="Arial" w:hAnsi="Arial" w:cs="Arial"/>
                                  <w:bCs/>
                                  <w:sz w:val="28"/>
                                  <w:szCs w:val="28"/>
                                  <w:lang w:val="ga-IE"/>
                                </w:rPr>
                                <w:t>Oifigeach Foirne</w:t>
                              </w:r>
                            </w:p>
                          </w:txbxContent>
                        </wps:txbx>
                        <wps:bodyPr rot="0" vert="horz" wrap="square" lIns="91440" tIns="45720" rIns="91440" bIns="45720" anchor="t" anchorCtr="0" upright="1">
                          <a:noAutofit/>
                        </wps:bodyPr>
                      </wps:wsp>
                      <wps:wsp>
                        <wps:cNvPr id="1283830734" name="Rectangle 7"/>
                        <wps:cNvSpPr>
                          <a:spLocks noChangeArrowheads="1"/>
                        </wps:cNvSpPr>
                        <wps:spPr bwMode="auto">
                          <a:xfrm>
                            <a:off x="1485868" y="4419509"/>
                            <a:ext cx="3199749" cy="457103"/>
                          </a:xfrm>
                          <a:prstGeom prst="rect">
                            <a:avLst/>
                          </a:prstGeom>
                          <a:solidFill>
                            <a:srgbClr val="FFFFFF"/>
                          </a:solidFill>
                          <a:ln w="9525">
                            <a:solidFill>
                              <a:srgbClr val="000000"/>
                            </a:solidFill>
                            <a:miter lim="800000"/>
                            <a:headEnd/>
                            <a:tailEnd/>
                          </a:ln>
                        </wps:spPr>
                        <wps:txbx>
                          <w:txbxContent>
                            <w:p w14:paraId="3374295F" w14:textId="7869AACA" w:rsidR="000A0A3B" w:rsidRPr="000A0A3B" w:rsidRDefault="000A0A3B" w:rsidP="000A0A3B">
                              <w:pPr>
                                <w:shd w:val="clear" w:color="auto" w:fill="D9D9D9" w:themeFill="background1" w:themeFillShade="D9"/>
                                <w:jc w:val="center"/>
                                <w:rPr>
                                  <w:rFonts w:ascii="Arial" w:hAnsi="Arial" w:cs="Arial"/>
                                  <w:b/>
                                  <w:bCs/>
                                  <w:sz w:val="28"/>
                                  <w:szCs w:val="28"/>
                                  <w:lang w:val="en-IE"/>
                                </w:rPr>
                              </w:pPr>
                              <w:r w:rsidRPr="000A0A3B">
                                <w:rPr>
                                  <w:rFonts w:ascii="Arial" w:hAnsi="Arial" w:cs="Arial"/>
                                  <w:b/>
                                  <w:bCs/>
                                  <w:sz w:val="28"/>
                                  <w:szCs w:val="28"/>
                                  <w:lang w:val="ga-IE"/>
                                </w:rPr>
                                <w:t>Oifigeach Cúnta Foirne</w:t>
                              </w:r>
                            </w:p>
                          </w:txbxContent>
                        </wps:txbx>
                        <wps:bodyPr rot="0" vert="horz" wrap="square" lIns="91440" tIns="45720" rIns="91440" bIns="45720" anchor="t" anchorCtr="0" upright="1">
                          <a:noAutofit/>
                        </wps:bodyPr>
                      </wps:wsp>
                      <wps:wsp>
                        <wps:cNvPr id="334905451"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343C3095" w14:textId="77777777" w:rsidR="000A0A3B" w:rsidRPr="000A0A3B" w:rsidRDefault="000A0A3B" w:rsidP="000A0A3B">
                              <w:pPr>
                                <w:pStyle w:val="BlockText"/>
                                <w:spacing w:line="360" w:lineRule="auto"/>
                                <w:ind w:right="-765"/>
                                <w:jc w:val="center"/>
                                <w:rPr>
                                  <w:rFonts w:ascii="Arial" w:hAnsi="Arial" w:cs="Arial"/>
                                  <w:sz w:val="28"/>
                                  <w:szCs w:val="28"/>
                                </w:rPr>
                              </w:pPr>
                              <w:r w:rsidRPr="000A0A3B">
                                <w:rPr>
                                  <w:rFonts w:ascii="Arial" w:hAnsi="Arial" w:cs="Arial"/>
                                  <w:sz w:val="28"/>
                                  <w:szCs w:val="28"/>
                                  <w:lang w:val="ga"/>
                                </w:rPr>
                                <w:t>Oifigeach Chléireachais</w:t>
                              </w:r>
                            </w:p>
                            <w:p w14:paraId="04208BD7" w14:textId="77777777" w:rsidR="000A0A3B" w:rsidRPr="00C40853" w:rsidRDefault="000A0A3B" w:rsidP="000A0A3B">
                              <w:pPr>
                                <w:jc w:val="center"/>
                                <w:rPr>
                                  <w:rFonts w:ascii="Calibri" w:hAnsi="Calibri" w:cs="Calibri"/>
                                  <w:b/>
                                  <w:sz w:val="28"/>
                                  <w:szCs w:val="28"/>
                                  <w:lang w:val="en-IE"/>
                                </w:rPr>
                              </w:pPr>
                            </w:p>
                          </w:txbxContent>
                        </wps:txbx>
                        <wps:bodyPr rot="0" vert="horz" wrap="square" lIns="91440" tIns="45720" rIns="91440" bIns="45720" anchor="t" anchorCtr="0" upright="1">
                          <a:noAutofit/>
                        </wps:bodyPr>
                      </wps:wsp>
                      <wps:wsp>
                        <wps:cNvPr id="1450758030" name="Rectangle 9"/>
                        <wps:cNvSpPr>
                          <a:spLocks noChangeArrowheads="1"/>
                        </wps:cNvSpPr>
                        <wps:spPr bwMode="auto">
                          <a:xfrm>
                            <a:off x="1485868" y="3048200"/>
                            <a:ext cx="3199749" cy="457103"/>
                          </a:xfrm>
                          <a:prstGeom prst="rect">
                            <a:avLst/>
                          </a:prstGeom>
                          <a:solidFill>
                            <a:srgbClr val="FFFFFF"/>
                          </a:solidFill>
                          <a:ln w="9525">
                            <a:solidFill>
                              <a:srgbClr val="000000"/>
                            </a:solidFill>
                            <a:miter lim="800000"/>
                            <a:headEnd/>
                            <a:tailEnd/>
                          </a:ln>
                        </wps:spPr>
                        <wps:txbx>
                          <w:txbxContent>
                            <w:p w14:paraId="1D88930E" w14:textId="77777777" w:rsidR="000A0A3B" w:rsidRPr="007875B5" w:rsidRDefault="000A0A3B" w:rsidP="000A0A3B">
                              <w:pPr>
                                <w:ind w:left="-567" w:right="-765"/>
                                <w:jc w:val="center"/>
                                <w:rPr>
                                  <w:rFonts w:ascii="Arial" w:hAnsi="Arial" w:cs="Arial"/>
                                  <w:bCs/>
                                  <w:sz w:val="28"/>
                                  <w:szCs w:val="28"/>
                                  <w:lang w:val="ga"/>
                                </w:rPr>
                              </w:pPr>
                              <w:r w:rsidRPr="007875B5">
                                <w:rPr>
                                  <w:rFonts w:ascii="Arial" w:hAnsi="Arial" w:cs="Arial"/>
                                  <w:bCs/>
                                  <w:sz w:val="28"/>
                                  <w:szCs w:val="28"/>
                                  <w:lang w:val="ga"/>
                                </w:rPr>
                                <w:t xml:space="preserve">Oifigeach Foirne Sinsearach </w:t>
                              </w:r>
                            </w:p>
                            <w:p w14:paraId="1B7E4074" w14:textId="77777777" w:rsidR="000A0A3B" w:rsidRPr="00C40853" w:rsidRDefault="000A0A3B" w:rsidP="000A0A3B">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85633589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77BB7E21" w14:textId="77777777" w:rsidR="000A0A3B" w:rsidRPr="007875B5" w:rsidRDefault="000A0A3B" w:rsidP="000A0A3B">
                              <w:pPr>
                                <w:jc w:val="center"/>
                                <w:rPr>
                                  <w:rFonts w:ascii="Arial" w:hAnsi="Arial" w:cs="Arial"/>
                                  <w:sz w:val="28"/>
                                  <w:szCs w:val="28"/>
                                  <w:lang w:val="en-IE"/>
                                </w:rPr>
                              </w:pPr>
                              <w:r w:rsidRPr="007875B5">
                                <w:rPr>
                                  <w:rFonts w:ascii="Arial" w:hAnsi="Arial" w:cs="Arial"/>
                                  <w:sz w:val="28"/>
                                  <w:szCs w:val="28"/>
                                  <w:lang w:val="ga-IE"/>
                                </w:rPr>
                                <w:t>Stiúrthóir Seirbhísí</w:t>
                              </w:r>
                            </w:p>
                          </w:txbxContent>
                        </wps:txbx>
                        <wps:bodyPr rot="0" vert="horz" wrap="square" lIns="91440" tIns="45720" rIns="91440" bIns="45720" anchor="t" anchorCtr="0" upright="1">
                          <a:noAutofit/>
                        </wps:bodyPr>
                      </wps:wsp>
                      <wps:wsp>
                        <wps:cNvPr id="18292449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072C0ABB" w14:textId="77777777" w:rsidR="000A0A3B" w:rsidRPr="007875B5" w:rsidRDefault="000A0A3B" w:rsidP="000A0A3B">
                              <w:pPr>
                                <w:jc w:val="center"/>
                                <w:rPr>
                                  <w:rFonts w:ascii="Arial" w:hAnsi="Arial" w:cs="Arial"/>
                                  <w:sz w:val="28"/>
                                  <w:szCs w:val="28"/>
                                  <w:lang w:val="en-IE"/>
                                </w:rPr>
                              </w:pPr>
                              <w:r w:rsidRPr="007875B5">
                                <w:rPr>
                                  <w:rFonts w:ascii="Arial" w:hAnsi="Arial" w:cs="Arial"/>
                                  <w:sz w:val="28"/>
                                  <w:szCs w:val="28"/>
                                  <w:lang w:val="ga-IE"/>
                                </w:rPr>
                                <w:t>Príomhfheidhmeannach</w:t>
                              </w:r>
                            </w:p>
                          </w:txbxContent>
                        </wps:txbx>
                        <wps:bodyPr rot="0" vert="horz" wrap="square" lIns="91440" tIns="45720" rIns="91440" bIns="45720" anchor="t" anchorCtr="0" upright="1">
                          <a:noAutofit/>
                        </wps:bodyPr>
                      </wps:wsp>
                    </wpc:wpc>
                  </a:graphicData>
                </a:graphic>
              </wp:inline>
            </w:drawing>
          </mc:Choice>
          <mc:Fallback>
            <w:pict>
              <v:group w14:anchorId="420270E2" id="Canvas 18" o:spid="_x0000_s1030" editas="canvas" style="width:477pt;height:549.75pt;mso-position-horizontal-relative:char;mso-position-vertical-relative:line" coordsize="60579,6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0579;height:69818;visibility:visible;mso-wrap-style:square">
                  <v:fill o:detectmouseclick="t"/>
                  <v:path o:connecttype="none"/>
                </v:shape>
                <v:rect id="Rectangle 4" o:spid="_x0000_s1032"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">
                  <v:textbox>
                    <w:txbxContent>
                      <w:p w14:paraId="7727F075" w14:textId="77777777" w:rsidR="000A0A3B" w:rsidRPr="007875B5" w:rsidRDefault="000A0A3B" w:rsidP="000A0A3B">
                        <w:pPr>
                          <w:jc w:val="center"/>
                          <w:rPr>
                            <w:rFonts w:ascii="Arial" w:hAnsi="Arial" w:cs="Arial"/>
                            <w:sz w:val="28"/>
                            <w:szCs w:val="28"/>
                          </w:rPr>
                        </w:pPr>
                        <w:r w:rsidRPr="007875B5">
                          <w:rPr>
                            <w:rFonts w:ascii="Arial" w:hAnsi="Arial" w:cs="Arial"/>
                            <w:sz w:val="28"/>
                            <w:szCs w:val="28"/>
                            <w:lang w:val="ga-IE"/>
                          </w:rPr>
                          <w:t>Oifigeach Feidhmiúcháin Sinsearach</w:t>
                        </w:r>
                      </w:p>
                    </w:txbxContent>
                  </v:textbox>
                </v:rect>
                <v:rect id="Rectangle 5" o:spid="_x0000_s1033"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">
                  <v:textbox>
                    <w:txbxContent>
                      <w:p w14:paraId="1579C645" w14:textId="77777777" w:rsidR="000A0A3B" w:rsidRPr="007875B5" w:rsidRDefault="000A0A3B" w:rsidP="000A0A3B">
                        <w:pPr>
                          <w:jc w:val="center"/>
                          <w:rPr>
                            <w:rFonts w:ascii="Arial" w:hAnsi="Arial" w:cs="Arial"/>
                            <w:sz w:val="28"/>
                            <w:szCs w:val="28"/>
                          </w:rPr>
                        </w:pPr>
                        <w:r w:rsidRPr="007875B5">
                          <w:rPr>
                            <w:rFonts w:ascii="Arial" w:hAnsi="Arial" w:cs="Arial"/>
                            <w:sz w:val="28"/>
                            <w:szCs w:val="28"/>
                          </w:rPr>
                          <w:t>Oifigeach Riaracháin</w:t>
                        </w:r>
                      </w:p>
                      <w:p w14:paraId="7BB7F65E" w14:textId="77777777" w:rsidR="000A0A3B" w:rsidRPr="00C40853" w:rsidRDefault="000A0A3B" w:rsidP="000A0A3B">
                        <w:pPr>
                          <w:jc w:val="center"/>
                          <w:rPr>
                            <w:rFonts w:ascii="Calibri" w:hAnsi="Calibri" w:cs="Calibri"/>
                            <w:sz w:val="28"/>
                            <w:szCs w:val="28"/>
                          </w:rPr>
                        </w:pPr>
                      </w:p>
                    </w:txbxContent>
                  </v:textbox>
                </v:rect>
                <v:rect id="Rectangle 6" o:spid="_x0000_s1034"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">
                  <v:textbox>
                    <w:txbxContent>
                      <w:p w14:paraId="74805241" w14:textId="77777777" w:rsidR="000A0A3B" w:rsidRPr="007875B5" w:rsidRDefault="000A0A3B" w:rsidP="000A0A3B">
                        <w:pPr>
                          <w:jc w:val="center"/>
                          <w:rPr>
                            <w:rFonts w:ascii="Arial" w:hAnsi="Arial" w:cs="Arial"/>
                            <w:bCs/>
                            <w:sz w:val="28"/>
                            <w:szCs w:val="28"/>
                          </w:rPr>
                        </w:pPr>
                        <w:r w:rsidRPr="007875B5">
                          <w:rPr>
                            <w:rFonts w:ascii="Arial" w:hAnsi="Arial" w:cs="Arial"/>
                            <w:bCs/>
                            <w:sz w:val="28"/>
                            <w:szCs w:val="28"/>
                            <w:lang w:val="ga-IE"/>
                          </w:rPr>
                          <w:t>Oifigeach Foirne</w:t>
                        </w:r>
                      </w:p>
                    </w:txbxContent>
                  </v:textbox>
                </v:rect>
                <v:rect id="Rectangle 7" o:spid="_x0000_s1035" style="position:absolute;left:14858;top:4419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">
                  <v:textbox>
                    <w:txbxContent>
                      <w:p w14:paraId="3374295F" w14:textId="7869AACA" w:rsidR="000A0A3B" w:rsidRPr="000A0A3B" w:rsidRDefault="000A0A3B" w:rsidP="000A0A3B">
                        <w:pPr>
                          <w:shd w:val="clear" w:color="auto" w:fill="D9D9D9" w:themeFill="background1" w:themeFillShade="D9"/>
                          <w:jc w:val="center"/>
                          <w:rPr>
                            <w:rFonts w:ascii="Arial" w:hAnsi="Arial" w:cs="Arial"/>
                            <w:b/>
                            <w:bCs/>
                            <w:sz w:val="28"/>
                            <w:szCs w:val="28"/>
                            <w:lang w:val="en-IE"/>
                          </w:rPr>
                        </w:pPr>
                        <w:r w:rsidRPr="000A0A3B">
                          <w:rPr>
                            <w:rFonts w:ascii="Arial" w:hAnsi="Arial" w:cs="Arial"/>
                            <w:b/>
                            <w:bCs/>
                            <w:sz w:val="28"/>
                            <w:szCs w:val="28"/>
                            <w:lang w:val="ga-IE"/>
                          </w:rPr>
                          <w:t>Oifigeach Cúnta Foirne</w:t>
                        </w:r>
                      </w:p>
                    </w:txbxContent>
                  </v:textbox>
                </v:rect>
                <v:rect id="Rectangle 8" o:spid="_x0000_s1036"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">
                  <v:textbox>
                    <w:txbxContent>
                      <w:p w14:paraId="343C3095" w14:textId="77777777" w:rsidR="000A0A3B" w:rsidRPr="000A0A3B" w:rsidRDefault="000A0A3B" w:rsidP="000A0A3B">
                        <w:pPr>
                          <w:pStyle w:val="BlockText"/>
                          <w:spacing w:line="360" w:lineRule="auto"/>
                          <w:ind w:right="-765"/>
                          <w:jc w:val="center"/>
                          <w:rPr>
                            <w:rFonts w:ascii="Arial" w:hAnsi="Arial" w:cs="Arial"/>
                            <w:sz w:val="28"/>
                            <w:szCs w:val="28"/>
                          </w:rPr>
                        </w:pPr>
                        <w:r w:rsidRPr="000A0A3B">
                          <w:rPr>
                            <w:rFonts w:ascii="Arial" w:hAnsi="Arial" w:cs="Arial"/>
                            <w:sz w:val="28"/>
                            <w:szCs w:val="28"/>
                            <w:lang w:val="ga"/>
                          </w:rPr>
                          <w:t>Oifigeach Chléireachais</w:t>
                        </w:r>
                      </w:p>
                      <w:p w14:paraId="04208BD7" w14:textId="77777777" w:rsidR="000A0A3B" w:rsidRPr="00C40853" w:rsidRDefault="000A0A3B" w:rsidP="000A0A3B">
                        <w:pPr>
                          <w:jc w:val="center"/>
                          <w:rPr>
                            <w:rFonts w:ascii="Calibri" w:hAnsi="Calibri" w:cs="Calibri"/>
                            <w:b/>
                            <w:sz w:val="28"/>
                            <w:szCs w:val="28"/>
                            <w:lang w:val="en-IE"/>
                          </w:rPr>
                        </w:pPr>
                      </w:p>
                    </w:txbxContent>
                  </v:textbox>
                </v:rect>
                <v:rect id="Rectangle 9" o:spid="_x0000_s1037"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">
                  <v:textbox>
                    <w:txbxContent>
                      <w:p w14:paraId="1D88930E" w14:textId="77777777" w:rsidR="000A0A3B" w:rsidRPr="007875B5" w:rsidRDefault="000A0A3B" w:rsidP="000A0A3B">
                        <w:pPr>
                          <w:ind w:left="-567" w:right="-765"/>
                          <w:jc w:val="center"/>
                          <w:rPr>
                            <w:rFonts w:ascii="Arial" w:hAnsi="Arial" w:cs="Arial"/>
                            <w:bCs/>
                            <w:sz w:val="28"/>
                            <w:szCs w:val="28"/>
                            <w:lang w:val="ga"/>
                          </w:rPr>
                        </w:pPr>
                        <w:r w:rsidRPr="007875B5">
                          <w:rPr>
                            <w:rFonts w:ascii="Arial" w:hAnsi="Arial" w:cs="Arial"/>
                            <w:bCs/>
                            <w:sz w:val="28"/>
                            <w:szCs w:val="28"/>
                            <w:lang w:val="ga"/>
                          </w:rPr>
                          <w:t xml:space="preserve">Oifigeach Foirne Sinsearach </w:t>
                        </w:r>
                      </w:p>
                      <w:p w14:paraId="1B7E4074" w14:textId="77777777" w:rsidR="000A0A3B" w:rsidRPr="00C40853" w:rsidRDefault="000A0A3B" w:rsidP="000A0A3B">
                        <w:pPr>
                          <w:jc w:val="center"/>
                          <w:rPr>
                            <w:rFonts w:ascii="Calibri" w:hAnsi="Calibri" w:cs="Calibri"/>
                            <w:sz w:val="28"/>
                            <w:szCs w:val="28"/>
                          </w:rPr>
                        </w:pPr>
                      </w:p>
                    </w:txbxContent>
                  </v:textbox>
                </v:rect>
                <v:rect id="Rectangle 10" o:spid="_x0000_s1038"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">
                  <v:textbox>
                    <w:txbxContent>
                      <w:p w14:paraId="77BB7E21" w14:textId="77777777" w:rsidR="000A0A3B" w:rsidRPr="007875B5" w:rsidRDefault="000A0A3B" w:rsidP="000A0A3B">
                        <w:pPr>
                          <w:jc w:val="center"/>
                          <w:rPr>
                            <w:rFonts w:ascii="Arial" w:hAnsi="Arial" w:cs="Arial"/>
                            <w:sz w:val="28"/>
                            <w:szCs w:val="28"/>
                            <w:lang w:val="en-IE"/>
                          </w:rPr>
                        </w:pPr>
                        <w:r w:rsidRPr="007875B5">
                          <w:rPr>
                            <w:rFonts w:ascii="Arial" w:hAnsi="Arial" w:cs="Arial"/>
                            <w:sz w:val="28"/>
                            <w:szCs w:val="28"/>
                            <w:lang w:val="ga-IE"/>
                          </w:rPr>
                          <w:t>Stiúrthóir Seirbhísí</w:t>
                        </w:r>
                      </w:p>
                    </w:txbxContent>
                  </v:textbox>
                </v:rect>
                <v:rect id="Rectangle 11" o:spid="_x0000_s1039"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">
                  <v:textbox>
                    <w:txbxContent>
                      <w:p w14:paraId="072C0ABB" w14:textId="77777777" w:rsidR="000A0A3B" w:rsidRPr="007875B5" w:rsidRDefault="000A0A3B" w:rsidP="000A0A3B">
                        <w:pPr>
                          <w:jc w:val="center"/>
                          <w:rPr>
                            <w:rFonts w:ascii="Arial" w:hAnsi="Arial" w:cs="Arial"/>
                            <w:sz w:val="28"/>
                            <w:szCs w:val="28"/>
                            <w:lang w:val="en-IE"/>
                          </w:rPr>
                        </w:pPr>
                        <w:r w:rsidRPr="007875B5">
                          <w:rPr>
                            <w:rFonts w:ascii="Arial" w:hAnsi="Arial" w:cs="Arial"/>
                            <w:sz w:val="28"/>
                            <w:szCs w:val="28"/>
                            <w:lang w:val="ga-IE"/>
                          </w:rPr>
                          <w:t>Príomhfheidhmeannach</w:t>
                        </w:r>
                      </w:p>
                    </w:txbxContent>
                  </v:textbox>
                </v:rect>
                <w10:anchorlock/>
              </v:group>
            </w:pict>
          </mc:Fallback>
        </mc:AlternateContent>
      </w: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Default="00676AF5" w:rsidP="00C832B2">
      <w:pPr>
        <w:widowControl/>
        <w:ind w:right="-14"/>
        <w:jc w:val="both"/>
        <w:rPr>
          <w:rFonts w:ascii="Arial" w:hAnsi="Arial" w:cs="Arial"/>
          <w:color w:val="000000"/>
          <w:sz w:val="22"/>
          <w:lang w:val="ga-IE" w:bidi="ar-SA"/>
        </w:rPr>
      </w:pPr>
    </w:p>
    <w:p w14:paraId="579C0B70" w14:textId="77777777" w:rsidR="00BA3982" w:rsidRDefault="00BA3982" w:rsidP="00C832B2">
      <w:pPr>
        <w:widowControl/>
        <w:ind w:right="-14"/>
        <w:jc w:val="both"/>
        <w:rPr>
          <w:rFonts w:ascii="Arial" w:hAnsi="Arial" w:cs="Arial"/>
          <w:color w:val="000000"/>
          <w:sz w:val="22"/>
          <w:lang w:val="ga-IE" w:bidi="ar-SA"/>
        </w:rPr>
      </w:pPr>
    </w:p>
    <w:p w14:paraId="19ED4322" w14:textId="77777777" w:rsidR="00BA3982" w:rsidRDefault="00BA3982" w:rsidP="00C832B2">
      <w:pPr>
        <w:widowControl/>
        <w:ind w:right="-14"/>
        <w:jc w:val="both"/>
        <w:rPr>
          <w:rFonts w:ascii="Arial" w:hAnsi="Arial" w:cs="Arial"/>
          <w:color w:val="000000"/>
          <w:sz w:val="22"/>
          <w:lang w:val="ga-IE" w:bidi="ar-SA"/>
        </w:rPr>
      </w:pPr>
    </w:p>
    <w:p w14:paraId="185AA71F" w14:textId="77777777" w:rsidR="00BA3982" w:rsidRPr="00FF5E26" w:rsidRDefault="00BA3982"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40"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F5E26" w:rsidRDefault="005B380A" w:rsidP="00FF5E26">
      <w:pPr>
        <w:spacing w:line="360" w:lineRule="auto"/>
        <w:ind w:left="720" w:hanging="720"/>
        <w:rPr>
          <w:rFonts w:ascii="Arial" w:hAnsi="Arial" w:cs="Arial"/>
          <w:b/>
          <w:snapToGrid w:val="0"/>
          <w:highlight w:val="yellow"/>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r w:rsidR="00E0311F" w:rsidRPr="00BA3982">
        <w:rPr>
          <w:rFonts w:ascii="Arial" w:hAnsi="Arial" w:cs="Arial"/>
          <w:b/>
          <w:bCs/>
          <w:kern w:val="0"/>
          <w:u w:val="single"/>
        </w:rPr>
        <w:t>Oideachas, taithí, srl</w:t>
      </w:r>
      <w:r w:rsidR="00927B7F" w:rsidRPr="00BA3982">
        <w:rPr>
          <w:rFonts w:ascii="Arial" w:hAnsi="Arial" w:cs="Arial"/>
          <w:b/>
          <w:bCs/>
          <w:snapToGrid w:val="0"/>
          <w:u w:val="single"/>
          <w:lang w:val="ga-IE" w:eastAsia="en-GB" w:bidi="ar-SA"/>
        </w:rPr>
        <w:t>.:</w:t>
      </w:r>
    </w:p>
    <w:p w14:paraId="511B4EA1" w14:textId="77777777" w:rsidR="00BA3982" w:rsidRPr="00C91399" w:rsidRDefault="00BA3982" w:rsidP="00BA3982">
      <w:pPr>
        <w:pStyle w:val="Standard"/>
        <w:spacing w:line="360" w:lineRule="auto"/>
        <w:rPr>
          <w:rFonts w:ascii="Arial" w:hAnsi="Arial" w:cs="Arial"/>
          <w:b/>
          <w:bCs/>
        </w:rPr>
      </w:pPr>
    </w:p>
    <w:p w14:paraId="1FA455A6" w14:textId="77777777" w:rsidR="00BA3982" w:rsidRPr="00936FE0" w:rsidRDefault="00BA3982" w:rsidP="00BA3982">
      <w:pPr>
        <w:spacing w:line="360" w:lineRule="auto"/>
        <w:rPr>
          <w:rFonts w:ascii="Arial" w:hAnsi="Arial" w:cs="Arial"/>
          <w:b/>
          <w:color w:val="FF0000"/>
          <w:u w:val="single"/>
          <w:lang w:val="ga-IE"/>
        </w:rPr>
      </w:pPr>
      <w:r w:rsidRPr="00936FE0">
        <w:rPr>
          <w:rFonts w:ascii="Arial" w:hAnsi="Arial" w:cs="Arial"/>
          <w:b/>
          <w:color w:val="FF0000"/>
          <w:u w:val="single"/>
          <w:lang w:val="ga-IE"/>
        </w:rPr>
        <w:t>Painéal A - Teoranta d’earnáil an údaráis áitiúil:</w:t>
      </w:r>
    </w:p>
    <w:p w14:paraId="7E768F00" w14:textId="77777777" w:rsidR="00BA3982" w:rsidRPr="00C91399" w:rsidRDefault="00BA3982" w:rsidP="00BA3982">
      <w:pPr>
        <w:pStyle w:val="Standard"/>
        <w:spacing w:line="360" w:lineRule="auto"/>
        <w:rPr>
          <w:rFonts w:ascii="Arial" w:hAnsi="Arial" w:cs="Arial"/>
          <w:b/>
          <w:bCs/>
        </w:rPr>
      </w:pPr>
      <w:r w:rsidRPr="00C91399">
        <w:rPr>
          <w:rFonts w:ascii="Arial" w:hAnsi="Arial" w:cs="Arial"/>
          <w:b/>
          <w:bCs/>
        </w:rPr>
        <w:t xml:space="preserve">Caithfidh gach iarrthóir, ar an dáta is déanaí le haghaidh foirm iarratais críochnaithe a fháil:- </w:t>
      </w:r>
    </w:p>
    <w:p w14:paraId="25590111" w14:textId="77777777" w:rsidR="00BA3982" w:rsidRPr="00C91399" w:rsidRDefault="00BA3982" w:rsidP="00BA3982">
      <w:pPr>
        <w:jc w:val="both"/>
        <w:rPr>
          <w:rFonts w:asciiTheme="minorHAnsi" w:hAnsiTheme="minorHAnsi" w:cstheme="minorHAnsi"/>
          <w:lang w:val="ga-IE"/>
        </w:rPr>
      </w:pPr>
    </w:p>
    <w:p w14:paraId="628AABA3" w14:textId="77777777" w:rsidR="00BA3982" w:rsidRPr="00C91399" w:rsidRDefault="00BA3982" w:rsidP="00BA3982">
      <w:pPr>
        <w:pStyle w:val="ListParagraph"/>
        <w:numPr>
          <w:ilvl w:val="0"/>
          <w:numId w:val="24"/>
        </w:numPr>
        <w:spacing w:line="360" w:lineRule="auto"/>
        <w:rPr>
          <w:rFonts w:ascii="Arial" w:hAnsi="Arial" w:cs="Arial"/>
          <w:lang w:val="ga-IE"/>
        </w:rPr>
      </w:pPr>
      <w:r w:rsidRPr="00C91399">
        <w:rPr>
          <w:rFonts w:ascii="Arial" w:hAnsi="Arial" w:cs="Arial"/>
          <w:lang w:val="ga-IE"/>
        </w:rPr>
        <w:t xml:space="preserve">a bheith ag feidhmiú mar fhostaí in Údarás Áitiúil nó Comhthionól Réigiúnach agus dhá bhliain taithí shásúil ar a laghad a bheith aige/aici i bpost mar Oifigeach Cléireachais nó ag grád cosúil. </w:t>
      </w:r>
    </w:p>
    <w:p w14:paraId="7CE76A79" w14:textId="77777777" w:rsidR="00BA3982" w:rsidRPr="00144969" w:rsidRDefault="00BA3982" w:rsidP="00BA3982">
      <w:pPr>
        <w:pStyle w:val="Standard"/>
        <w:spacing w:line="360" w:lineRule="auto"/>
        <w:ind w:left="3600" w:firstLine="720"/>
        <w:rPr>
          <w:rFonts w:ascii="Arial" w:hAnsi="Arial" w:cs="Arial"/>
          <w:b/>
          <w:bCs/>
          <w:u w:val="single"/>
        </w:rPr>
      </w:pPr>
      <w:r>
        <w:rPr>
          <w:rFonts w:ascii="Arial" w:hAnsi="Arial" w:cs="Arial"/>
          <w:b/>
          <w:bCs/>
          <w:u w:val="single"/>
        </w:rPr>
        <w:t>agus</w:t>
      </w:r>
    </w:p>
    <w:p w14:paraId="54EC9120" w14:textId="77777777" w:rsidR="00BA3982" w:rsidRPr="00144969" w:rsidRDefault="00BA3982" w:rsidP="00BA3982">
      <w:pPr>
        <w:pStyle w:val="Standard"/>
        <w:numPr>
          <w:ilvl w:val="0"/>
          <w:numId w:val="24"/>
        </w:numPr>
        <w:spacing w:line="360" w:lineRule="auto"/>
        <w:rPr>
          <w:rFonts w:ascii="Arial" w:hAnsi="Arial" w:cs="Arial"/>
          <w:b/>
          <w:bCs/>
          <w:u w:val="single"/>
        </w:rPr>
      </w:pPr>
      <w:r w:rsidRPr="00144969">
        <w:rPr>
          <w:rFonts w:ascii="Arial" w:hAnsi="Arial" w:cs="Arial"/>
          <w:lang w:val="ga-IE"/>
        </w:rPr>
        <w:t xml:space="preserve">eolas sásúil ar fheidhmeanna agus ar dhualgais údarás áitiúil a bheith aige/aici; </w:t>
      </w:r>
    </w:p>
    <w:p w14:paraId="12886B7E" w14:textId="77777777" w:rsidR="00BA3982" w:rsidRPr="00144969" w:rsidRDefault="00BA3982" w:rsidP="00BA3982">
      <w:pPr>
        <w:pStyle w:val="Standard"/>
        <w:spacing w:line="360" w:lineRule="auto"/>
        <w:ind w:left="4320"/>
        <w:rPr>
          <w:rFonts w:ascii="Arial" w:hAnsi="Arial" w:cs="Arial"/>
          <w:b/>
          <w:bCs/>
          <w:u w:val="single"/>
        </w:rPr>
      </w:pPr>
      <w:r>
        <w:rPr>
          <w:rFonts w:ascii="Arial" w:hAnsi="Arial" w:cs="Arial"/>
          <w:b/>
          <w:bCs/>
          <w:u w:val="single"/>
        </w:rPr>
        <w:t>agus</w:t>
      </w:r>
    </w:p>
    <w:p w14:paraId="169085B6" w14:textId="77777777" w:rsidR="00BA3982" w:rsidRPr="00144969" w:rsidRDefault="00BA3982" w:rsidP="00BA3982">
      <w:pPr>
        <w:pStyle w:val="Standard"/>
        <w:spacing w:line="360" w:lineRule="auto"/>
        <w:ind w:left="4320"/>
        <w:rPr>
          <w:rFonts w:ascii="Arial" w:hAnsi="Arial" w:cs="Arial"/>
          <w:b/>
          <w:bCs/>
          <w:u w:val="single"/>
        </w:rPr>
      </w:pPr>
    </w:p>
    <w:p w14:paraId="41664ECA" w14:textId="77777777" w:rsidR="00BA3982" w:rsidRPr="00144969" w:rsidRDefault="00BA3982" w:rsidP="00BA3982">
      <w:pPr>
        <w:pStyle w:val="Standard"/>
        <w:numPr>
          <w:ilvl w:val="0"/>
          <w:numId w:val="24"/>
        </w:numPr>
        <w:spacing w:line="360" w:lineRule="auto"/>
        <w:rPr>
          <w:rFonts w:ascii="Arial" w:hAnsi="Arial" w:cs="Arial"/>
          <w:b/>
          <w:bCs/>
          <w:u w:val="single"/>
        </w:rPr>
      </w:pPr>
      <w:r w:rsidRPr="00144969">
        <w:rPr>
          <w:rFonts w:ascii="Arial" w:hAnsi="Arial" w:cs="Arial"/>
          <w:lang w:val="ga-IE"/>
        </w:rPr>
        <w:t>eolas nó taithí shásúil a bheith aige/aici ar oifig a eagrú.</w:t>
      </w:r>
    </w:p>
    <w:p w14:paraId="0CE973A7" w14:textId="77777777" w:rsidR="00BA3982" w:rsidRPr="00144969" w:rsidRDefault="00BA3982" w:rsidP="00BA3982">
      <w:pPr>
        <w:pStyle w:val="Standard"/>
        <w:spacing w:line="360" w:lineRule="auto"/>
        <w:ind w:left="502"/>
        <w:rPr>
          <w:rFonts w:ascii="Arial" w:hAnsi="Arial" w:cs="Arial"/>
          <w:b/>
          <w:bCs/>
          <w:u w:val="single"/>
        </w:rPr>
      </w:pPr>
    </w:p>
    <w:p w14:paraId="73068018" w14:textId="77777777" w:rsidR="00BA3982" w:rsidRPr="00936FE0" w:rsidRDefault="00BA3982" w:rsidP="00BA3982">
      <w:pPr>
        <w:rPr>
          <w:rFonts w:ascii="Arial" w:hAnsi="Arial" w:cs="Arial"/>
          <w:b/>
          <w:color w:val="FF0000"/>
          <w:u w:val="single"/>
          <w:lang w:val="ga-IE"/>
        </w:rPr>
      </w:pPr>
      <w:r w:rsidRPr="00936FE0">
        <w:rPr>
          <w:rFonts w:ascii="Arial" w:hAnsi="Arial" w:cs="Arial"/>
          <w:b/>
          <w:color w:val="FF0000"/>
          <w:u w:val="single"/>
          <w:lang w:val="ga-IE"/>
        </w:rPr>
        <w:t>Painéal B – Oscailte:</w:t>
      </w:r>
    </w:p>
    <w:p w14:paraId="5B6CFBEC" w14:textId="77777777" w:rsidR="00BA3982" w:rsidRDefault="00BA3982" w:rsidP="00BA3982">
      <w:pPr>
        <w:pStyle w:val="Standard"/>
        <w:spacing w:line="360" w:lineRule="auto"/>
        <w:rPr>
          <w:rFonts w:ascii="Arial" w:hAnsi="Arial" w:cs="Arial"/>
          <w:b/>
          <w:bCs/>
        </w:rPr>
      </w:pPr>
      <w:r w:rsidRPr="00C91399">
        <w:rPr>
          <w:rFonts w:ascii="Arial" w:hAnsi="Arial" w:cs="Arial"/>
          <w:b/>
          <w:bCs/>
        </w:rPr>
        <w:t xml:space="preserve">Caithfidh gach iarrthóir, ar an dáta is déanaí le haghaidh foirm iarratais críochnaithe a fháil:- </w:t>
      </w:r>
    </w:p>
    <w:p w14:paraId="7F097974" w14:textId="77777777" w:rsidR="00BA3982" w:rsidRPr="00C91399" w:rsidRDefault="00BA3982" w:rsidP="00BA3982">
      <w:pPr>
        <w:pStyle w:val="Standard"/>
        <w:spacing w:line="360" w:lineRule="auto"/>
        <w:rPr>
          <w:rFonts w:ascii="Arial" w:hAnsi="Arial" w:cs="Arial"/>
          <w:b/>
          <w:bCs/>
        </w:rPr>
      </w:pPr>
    </w:p>
    <w:p w14:paraId="2985467C" w14:textId="77777777" w:rsidR="00BA3982" w:rsidRDefault="00BA3982" w:rsidP="00BA3982">
      <w:pPr>
        <w:pStyle w:val="ListParagraph"/>
        <w:numPr>
          <w:ilvl w:val="0"/>
          <w:numId w:val="25"/>
        </w:numPr>
        <w:spacing w:line="360" w:lineRule="auto"/>
        <w:rPr>
          <w:rFonts w:ascii="Arial" w:hAnsi="Arial" w:cs="Arial"/>
          <w:lang w:val="ga-IE"/>
        </w:rPr>
      </w:pPr>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78EDD9E3" w14:textId="77777777" w:rsidR="00BA3982" w:rsidRDefault="00BA3982" w:rsidP="00BA3982">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57CCC74F" w14:textId="77777777" w:rsidR="00BA3982" w:rsidRDefault="00BA3982" w:rsidP="00BA3982">
      <w:pPr>
        <w:pStyle w:val="ListParagraph"/>
        <w:spacing w:line="360" w:lineRule="auto"/>
        <w:ind w:left="4320"/>
        <w:rPr>
          <w:rFonts w:ascii="Arial" w:hAnsi="Arial" w:cs="Arial"/>
          <w:b/>
          <w:bCs/>
          <w:u w:val="single"/>
          <w:lang w:val="ga-IE"/>
        </w:rPr>
      </w:pPr>
    </w:p>
    <w:p w14:paraId="660706A0" w14:textId="77777777" w:rsidR="00BA3982" w:rsidRPr="00561FAA" w:rsidRDefault="00BA3982" w:rsidP="00BA3982">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36961BAA" w14:textId="77777777" w:rsidR="00BA3982" w:rsidRPr="00C91399" w:rsidRDefault="00BA3982" w:rsidP="00BA3982">
      <w:pPr>
        <w:pStyle w:val="ListParagraph"/>
        <w:spacing w:line="360" w:lineRule="auto"/>
        <w:ind w:left="4320"/>
        <w:rPr>
          <w:rFonts w:ascii="Arial" w:hAnsi="Arial" w:cs="Arial"/>
          <w:b/>
          <w:bCs/>
          <w:u w:val="single"/>
          <w:lang w:val="ga-IE"/>
        </w:rPr>
      </w:pPr>
    </w:p>
    <w:p w14:paraId="37B0260B" w14:textId="77777777" w:rsidR="00BA3982" w:rsidRPr="00C91399" w:rsidRDefault="00BA3982" w:rsidP="00BA3982">
      <w:pPr>
        <w:pStyle w:val="ListParagraph"/>
        <w:numPr>
          <w:ilvl w:val="0"/>
          <w:numId w:val="25"/>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7BB0534D" w14:textId="77777777" w:rsidR="00BA3982" w:rsidRPr="00C91399" w:rsidRDefault="00BA3982" w:rsidP="00BA3982">
      <w:pPr>
        <w:pStyle w:val="ListParagraph"/>
        <w:spacing w:line="360" w:lineRule="auto"/>
        <w:ind w:left="644"/>
        <w:rPr>
          <w:rFonts w:ascii="Arial" w:hAnsi="Arial" w:cs="Arial"/>
          <w:lang w:val="ga-IE"/>
        </w:rPr>
      </w:pPr>
    </w:p>
    <w:p w14:paraId="3678B2F9" w14:textId="77777777" w:rsidR="00BA3982" w:rsidRDefault="00BA3982" w:rsidP="00BA3982">
      <w:pPr>
        <w:pStyle w:val="ListParagraph"/>
        <w:numPr>
          <w:ilvl w:val="0"/>
          <w:numId w:val="25"/>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4F76D9FD" w14:textId="77777777" w:rsidR="00BA3982" w:rsidRDefault="00BA3982" w:rsidP="00BA3982">
      <w:pPr>
        <w:jc w:val="both"/>
        <w:rPr>
          <w:rFonts w:asciiTheme="minorHAnsi" w:hAnsiTheme="minorHAnsi" w:cstheme="minorHAnsi"/>
          <w:b/>
          <w:u w:val="single"/>
          <w:lang w:val="ga-IE"/>
        </w:rPr>
      </w:pPr>
    </w:p>
    <w:p w14:paraId="1D95AF74" w14:textId="77777777" w:rsidR="00BA3982" w:rsidRPr="00936FE0" w:rsidRDefault="00BA3982" w:rsidP="00BA3982">
      <w:pPr>
        <w:rPr>
          <w:rFonts w:ascii="Arial" w:hAnsi="Arial" w:cs="Arial"/>
          <w:b/>
          <w:color w:val="FF0000"/>
          <w:u w:val="single"/>
          <w:lang w:val="ga-IE"/>
        </w:rPr>
      </w:pPr>
      <w:r w:rsidRPr="00936FE0">
        <w:rPr>
          <w:rFonts w:ascii="Arial" w:hAnsi="Arial" w:cs="Arial"/>
          <w:b/>
          <w:color w:val="FF0000"/>
          <w:u w:val="single"/>
          <w:lang w:val="ga-IE"/>
        </w:rPr>
        <w:t>Painéal C - Teoranta d’fhostaithe Chomhairle Cathrach na Gaillimhe:</w:t>
      </w:r>
    </w:p>
    <w:p w14:paraId="1278C83D" w14:textId="77777777" w:rsidR="00BA3982" w:rsidRDefault="00BA3982" w:rsidP="00BA3982">
      <w:pPr>
        <w:pStyle w:val="Standard"/>
        <w:spacing w:line="360" w:lineRule="auto"/>
        <w:rPr>
          <w:rFonts w:ascii="Arial" w:hAnsi="Arial" w:cs="Arial"/>
          <w:b/>
          <w:bCs/>
        </w:rPr>
      </w:pPr>
      <w:r w:rsidRPr="00C91399">
        <w:rPr>
          <w:rFonts w:ascii="Arial" w:hAnsi="Arial" w:cs="Arial"/>
          <w:b/>
          <w:bCs/>
        </w:rPr>
        <w:t xml:space="preserve">Caithfidh gach iarrthóir, ar an dáta is déanaí le haghaidh foirm iarratais críochnaithe a fháil:- </w:t>
      </w:r>
    </w:p>
    <w:p w14:paraId="3EA6907F" w14:textId="77777777" w:rsidR="00BA3982" w:rsidRDefault="00BA3982" w:rsidP="00BA3982">
      <w:pPr>
        <w:pStyle w:val="Standard"/>
        <w:spacing w:line="360" w:lineRule="auto"/>
        <w:rPr>
          <w:rFonts w:ascii="Arial" w:hAnsi="Arial" w:cs="Arial"/>
          <w:b/>
          <w:bCs/>
        </w:rPr>
      </w:pPr>
    </w:p>
    <w:p w14:paraId="170224CB" w14:textId="77777777" w:rsidR="00BA3982" w:rsidRPr="00561FAA" w:rsidRDefault="00BA3982" w:rsidP="00BA3982">
      <w:pPr>
        <w:pStyle w:val="ListParagraph"/>
        <w:numPr>
          <w:ilvl w:val="0"/>
          <w:numId w:val="26"/>
        </w:numPr>
        <w:spacing w:line="360" w:lineRule="auto"/>
        <w:rPr>
          <w:rFonts w:ascii="Arial" w:hAnsi="Arial" w:cs="Arial"/>
          <w:lang w:val="ga-IE"/>
        </w:rPr>
      </w:pPr>
      <w:r w:rsidRPr="00561FAA">
        <w:rPr>
          <w:rFonts w:ascii="Arial" w:hAnsi="Arial" w:cs="Arial"/>
          <w:lang w:val="ga-IE"/>
        </w:rPr>
        <w:t>a bheith ag feidhmiú mar fhostaí de chuid Chomhairle Cathrach na Gaillimhe agus dhá bhliain taithí shásúil ar a laghad a bheith aige/aici i bpost mar Oifigeach Cléireachais nó i bpost cosúil</w:t>
      </w:r>
    </w:p>
    <w:p w14:paraId="484A2C41" w14:textId="77777777" w:rsidR="00BA3982" w:rsidRPr="00561FAA" w:rsidRDefault="00BA3982" w:rsidP="00BA3982">
      <w:pPr>
        <w:pStyle w:val="ListParagraph"/>
        <w:spacing w:line="360" w:lineRule="auto"/>
        <w:ind w:left="4320"/>
        <w:rPr>
          <w:rFonts w:ascii="Arial" w:hAnsi="Arial" w:cs="Arial"/>
          <w:b/>
          <w:bCs/>
          <w:u w:val="single"/>
          <w:lang w:val="ga-IE"/>
        </w:rPr>
      </w:pPr>
      <w:r w:rsidRPr="00561FAA">
        <w:rPr>
          <w:rFonts w:ascii="Arial" w:hAnsi="Arial" w:cs="Arial"/>
          <w:b/>
          <w:bCs/>
          <w:u w:val="single"/>
          <w:lang w:val="ga-IE"/>
        </w:rPr>
        <w:t>agus</w:t>
      </w:r>
    </w:p>
    <w:p w14:paraId="60908F68" w14:textId="77777777" w:rsidR="00BA3982" w:rsidRPr="00561FAA" w:rsidRDefault="00BA3982" w:rsidP="00BA3982">
      <w:pPr>
        <w:spacing w:line="360" w:lineRule="auto"/>
        <w:ind w:left="720"/>
        <w:rPr>
          <w:rFonts w:ascii="Arial" w:hAnsi="Arial" w:cs="Arial"/>
        </w:rPr>
      </w:pPr>
    </w:p>
    <w:p w14:paraId="24DA61CC" w14:textId="77777777" w:rsidR="00BA3982" w:rsidRDefault="00BA3982" w:rsidP="00BA3982">
      <w:pPr>
        <w:pStyle w:val="ListParagraph"/>
        <w:numPr>
          <w:ilvl w:val="0"/>
          <w:numId w:val="26"/>
        </w:numPr>
        <w:spacing w:line="360" w:lineRule="auto"/>
        <w:rPr>
          <w:rFonts w:ascii="Arial" w:hAnsi="Arial" w:cs="Arial"/>
          <w:lang w:val="ga-IE"/>
        </w:rPr>
      </w:pPr>
      <w:r w:rsidRPr="00144969">
        <w:rPr>
          <w:rFonts w:ascii="Arial" w:hAnsi="Arial" w:cs="Arial"/>
          <w:lang w:val="ga-IE"/>
        </w:rPr>
        <w:t>eolas sásúil ar fheidhmeanna agus ar dhualgais údarás áitiúil;</w:t>
      </w:r>
    </w:p>
    <w:p w14:paraId="68E6A0DB" w14:textId="77777777" w:rsidR="00BA3982" w:rsidRPr="00561FAA" w:rsidRDefault="00BA3982" w:rsidP="00BA3982">
      <w:pPr>
        <w:pStyle w:val="ListParagraph"/>
        <w:spacing w:line="360" w:lineRule="auto"/>
        <w:ind w:left="4320"/>
        <w:rPr>
          <w:rFonts w:ascii="Arial" w:hAnsi="Arial" w:cs="Arial"/>
          <w:b/>
          <w:bCs/>
          <w:u w:val="single"/>
          <w:lang w:val="ga-IE"/>
        </w:rPr>
      </w:pPr>
      <w:r w:rsidRPr="00561FAA">
        <w:rPr>
          <w:rFonts w:ascii="Arial" w:hAnsi="Arial" w:cs="Arial"/>
          <w:b/>
          <w:bCs/>
          <w:u w:val="single"/>
          <w:lang w:val="ga-IE"/>
        </w:rPr>
        <w:t>agus</w:t>
      </w:r>
    </w:p>
    <w:p w14:paraId="72B5D1EA" w14:textId="77777777" w:rsidR="00BA3982" w:rsidRPr="00144969" w:rsidRDefault="00BA3982" w:rsidP="00BA3982">
      <w:pPr>
        <w:spacing w:line="360" w:lineRule="auto"/>
        <w:rPr>
          <w:rFonts w:ascii="Arial" w:hAnsi="Arial" w:cs="Arial"/>
          <w:lang w:val="ga-IE"/>
        </w:rPr>
      </w:pPr>
    </w:p>
    <w:p w14:paraId="4442EE7A" w14:textId="77777777" w:rsidR="00BA3982" w:rsidRPr="00144969" w:rsidRDefault="00BA3982" w:rsidP="00BA3982">
      <w:pPr>
        <w:pStyle w:val="ListParagraph"/>
        <w:numPr>
          <w:ilvl w:val="0"/>
          <w:numId w:val="26"/>
        </w:numPr>
        <w:spacing w:line="360" w:lineRule="auto"/>
        <w:rPr>
          <w:rFonts w:ascii="Arial" w:hAnsi="Arial" w:cs="Arial"/>
        </w:rPr>
      </w:pPr>
      <w:r w:rsidRPr="00144969">
        <w:rPr>
          <w:rFonts w:ascii="Arial" w:hAnsi="Arial" w:cs="Arial"/>
          <w:lang w:val="ga-IE"/>
        </w:rPr>
        <w:t>eolas nó taithí shásúil ar oifig a eagrú.</w:t>
      </w:r>
    </w:p>
    <w:p w14:paraId="56C38A85" w14:textId="77777777" w:rsidR="00BA3982" w:rsidRPr="00C91399" w:rsidRDefault="00BA3982" w:rsidP="00BA3982">
      <w:pPr>
        <w:pStyle w:val="Standard"/>
        <w:spacing w:line="360" w:lineRule="auto"/>
        <w:rPr>
          <w:rFonts w:ascii="Arial" w:hAnsi="Arial" w:cs="Arial"/>
          <w:b/>
          <w:bCs/>
        </w:rPr>
      </w:pPr>
    </w:p>
    <w:p w14:paraId="26A6061B" w14:textId="77777777" w:rsidR="00BA3982" w:rsidRDefault="00BA3982" w:rsidP="00BA3982">
      <w:pPr>
        <w:spacing w:line="360" w:lineRule="auto"/>
        <w:ind w:right="-308"/>
        <w:rPr>
          <w:rFonts w:ascii="Arial" w:eastAsia="Times New Roman" w:hAnsi="Arial" w:cs="Arial"/>
          <w:b/>
          <w:color w:val="000000"/>
          <w:kern w:val="0"/>
          <w:lang w:val="en-IE"/>
        </w:rPr>
      </w:pPr>
    </w:p>
    <w:p w14:paraId="4A4501F7" w14:textId="77777777" w:rsidR="00BA3982" w:rsidRDefault="00BA3982" w:rsidP="00BA3982">
      <w:pPr>
        <w:spacing w:line="360" w:lineRule="auto"/>
        <w:ind w:right="-308"/>
        <w:rPr>
          <w:rFonts w:ascii="Arial" w:eastAsia="Times New Roman" w:hAnsi="Arial" w:cs="Arial"/>
          <w:b/>
          <w:color w:val="000000"/>
          <w:kern w:val="0"/>
          <w:lang w:val="en-IE"/>
        </w:rPr>
      </w:pPr>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7"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7"/>
    <w:p w14:paraId="5B9B1168" w14:textId="77777777" w:rsidR="0030384A" w:rsidRDefault="0030384A" w:rsidP="00FF5E26">
      <w:pPr>
        <w:pStyle w:val="Standard"/>
        <w:spacing w:line="360" w:lineRule="auto"/>
        <w:rPr>
          <w:rFonts w:ascii="Arial" w:hAnsi="Arial" w:cs="Arial"/>
          <w:b/>
          <w:highlight w:val="yellow"/>
        </w:rPr>
      </w:pPr>
    </w:p>
    <w:p w14:paraId="123FB2BA" w14:textId="77777777" w:rsidR="00BA3982" w:rsidRPr="00BA3982" w:rsidRDefault="00BA3982" w:rsidP="00BA3982">
      <w:pPr>
        <w:widowControl/>
        <w:autoSpaceDN w:val="0"/>
        <w:spacing w:line="360" w:lineRule="auto"/>
        <w:textAlignment w:val="baseline"/>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BA3982" w14:paraId="086B7933" w14:textId="77777777" w:rsidTr="00D01793">
        <w:tc>
          <w:tcPr>
            <w:tcW w:w="9629" w:type="dxa"/>
            <w:shd w:val="clear" w:color="auto" w:fill="D9D9D9" w:themeFill="background1" w:themeFillShade="D9"/>
          </w:tcPr>
          <w:p w14:paraId="6C475A98" w14:textId="77777777" w:rsidR="00BA3982" w:rsidRPr="00BB0BCE" w:rsidRDefault="00BA3982" w:rsidP="00D01793">
            <w:pPr>
              <w:pStyle w:val="NoSpacing"/>
              <w:spacing w:line="360" w:lineRule="auto"/>
              <w:jc w:val="both"/>
              <w:rPr>
                <w:rFonts w:ascii="Arial" w:hAnsi="Arial" w:cs="Arial"/>
                <w:b/>
                <w:bCs/>
                <w:szCs w:val="24"/>
              </w:rPr>
            </w:pPr>
            <w:r w:rsidRPr="00BB0BCE">
              <w:rPr>
                <w:rFonts w:ascii="Arial" w:hAnsi="Arial" w:cs="Arial"/>
                <w:b/>
                <w:szCs w:val="24"/>
              </w:rPr>
              <w:t>Cuspóir agus Athrú</w:t>
            </w:r>
          </w:p>
        </w:tc>
      </w:tr>
      <w:tr w:rsidR="00BA3982" w14:paraId="303BE545" w14:textId="77777777" w:rsidTr="00D01793">
        <w:tc>
          <w:tcPr>
            <w:tcW w:w="9629" w:type="dxa"/>
            <w:shd w:val="clear" w:color="auto" w:fill="auto"/>
          </w:tcPr>
          <w:p w14:paraId="1E15564C" w14:textId="77777777" w:rsidR="00BA3982" w:rsidRPr="00BB0BCE" w:rsidRDefault="00BA3982" w:rsidP="00BA3982">
            <w:pPr>
              <w:widowControl/>
              <w:numPr>
                <w:ilvl w:val="0"/>
                <w:numId w:val="29"/>
              </w:numPr>
              <w:tabs>
                <w:tab w:val="left" w:pos="-720"/>
                <w:tab w:val="left" w:pos="0"/>
                <w:tab w:val="left" w:pos="720"/>
              </w:tabs>
              <w:spacing w:line="360" w:lineRule="auto"/>
              <w:rPr>
                <w:rFonts w:ascii="Arial" w:hAnsi="Arial" w:cs="Arial"/>
              </w:rPr>
            </w:pPr>
            <w:r w:rsidRPr="00BB0BCE">
              <w:rPr>
                <w:rFonts w:ascii="Arial" w:hAnsi="Arial" w:cs="Arial"/>
              </w:rPr>
              <w:t>Tuigeann sé cuspóir agus tosaíochtaí na foirne agus léiríonn sé tiomantas dóibh sin</w:t>
            </w:r>
          </w:p>
          <w:p w14:paraId="339C6100" w14:textId="77777777" w:rsidR="00BA3982" w:rsidRPr="00BB0BCE" w:rsidRDefault="00BA3982" w:rsidP="00BA3982">
            <w:pPr>
              <w:widowControl/>
              <w:numPr>
                <w:ilvl w:val="0"/>
                <w:numId w:val="29"/>
              </w:numPr>
              <w:tabs>
                <w:tab w:val="left" w:pos="-720"/>
                <w:tab w:val="left" w:pos="0"/>
                <w:tab w:val="left" w:pos="720"/>
              </w:tabs>
              <w:spacing w:line="360" w:lineRule="auto"/>
              <w:rPr>
                <w:rFonts w:ascii="Arial" w:hAnsi="Arial" w:cs="Arial"/>
              </w:rPr>
            </w:pPr>
            <w:r w:rsidRPr="00BB0BCE">
              <w:rPr>
                <w:rFonts w:ascii="Arial" w:hAnsi="Arial" w:cs="Arial"/>
              </w:rPr>
              <w:t>An cumas a chinntiú go gcuidíonn a gcuid oibre le cuspóirí agus tosaíochtaí na Roinne a chomhlíonadh</w:t>
            </w:r>
          </w:p>
          <w:p w14:paraId="11420A1B" w14:textId="77777777" w:rsidR="00BA3982" w:rsidRPr="00BB0BCE" w:rsidRDefault="00BA3982" w:rsidP="00BA3982">
            <w:pPr>
              <w:widowControl/>
              <w:numPr>
                <w:ilvl w:val="0"/>
                <w:numId w:val="29"/>
              </w:numPr>
              <w:tabs>
                <w:tab w:val="left" w:pos="-720"/>
                <w:tab w:val="left" w:pos="0"/>
                <w:tab w:val="left" w:pos="720"/>
              </w:tabs>
              <w:spacing w:line="360" w:lineRule="auto"/>
              <w:rPr>
                <w:rFonts w:ascii="Arial" w:hAnsi="Arial" w:cs="Arial"/>
              </w:rPr>
            </w:pPr>
            <w:r w:rsidRPr="00BB0BCE">
              <w:rPr>
                <w:rFonts w:ascii="Arial" w:hAnsi="Arial" w:cs="Arial"/>
              </w:rPr>
              <w:t>Forbraíonn agus cothaíonn caidreamh oibre dearfach, táirgiúil agus tairbheach</w:t>
            </w:r>
          </w:p>
          <w:p w14:paraId="2D8A5DC4" w14:textId="77777777" w:rsidR="00BA3982" w:rsidRPr="00BB0BCE" w:rsidRDefault="00BA3982" w:rsidP="00BA3982">
            <w:pPr>
              <w:widowControl/>
              <w:numPr>
                <w:ilvl w:val="0"/>
                <w:numId w:val="29"/>
              </w:numPr>
              <w:tabs>
                <w:tab w:val="left" w:pos="-720"/>
                <w:tab w:val="left" w:pos="0"/>
                <w:tab w:val="left" w:pos="720"/>
              </w:tabs>
              <w:spacing w:line="360" w:lineRule="auto"/>
              <w:rPr>
                <w:rFonts w:ascii="Arial" w:hAnsi="Arial" w:cs="Arial"/>
              </w:rPr>
            </w:pPr>
            <w:r w:rsidRPr="00BB0BCE">
              <w:rPr>
                <w:rFonts w:ascii="Arial" w:hAnsi="Arial" w:cs="Arial"/>
              </w:rPr>
              <w:t>Tuigeann agus cuireann sé i bhfeidhm athrú agus léiríonn sé solúbthacht agus oscailteacht i leith athraithe agus dúshlán nua.</w:t>
            </w:r>
          </w:p>
        </w:tc>
      </w:tr>
      <w:tr w:rsidR="00BA3982" w14:paraId="560A707F" w14:textId="77777777" w:rsidTr="00D01793">
        <w:tc>
          <w:tcPr>
            <w:tcW w:w="9629" w:type="dxa"/>
            <w:shd w:val="clear" w:color="auto" w:fill="D9D9D9" w:themeFill="background1" w:themeFillShade="D9"/>
          </w:tcPr>
          <w:p w14:paraId="04D76355" w14:textId="77777777" w:rsidR="00BA3982" w:rsidRPr="00BB0BCE" w:rsidRDefault="00BA3982" w:rsidP="00D01793">
            <w:pPr>
              <w:pStyle w:val="NoSpacing"/>
              <w:spacing w:line="360" w:lineRule="auto"/>
              <w:jc w:val="both"/>
              <w:rPr>
                <w:rFonts w:ascii="Arial" w:hAnsi="Arial" w:cs="Arial"/>
                <w:b/>
                <w:bCs/>
                <w:szCs w:val="24"/>
              </w:rPr>
            </w:pPr>
            <w:r w:rsidRPr="00BB0BCE">
              <w:rPr>
                <w:rFonts w:ascii="Arial" w:hAnsi="Arial" w:cs="Arial"/>
                <w:b/>
                <w:szCs w:val="24"/>
              </w:rPr>
              <w:t>Bainistíocht Feidhmíochta &amp; Obair Foirne</w:t>
            </w:r>
          </w:p>
        </w:tc>
      </w:tr>
      <w:tr w:rsidR="00BA3982" w14:paraId="047A5AD7" w14:textId="77777777" w:rsidTr="00D01793">
        <w:tc>
          <w:tcPr>
            <w:tcW w:w="9629" w:type="dxa"/>
            <w:shd w:val="clear" w:color="auto" w:fill="auto"/>
          </w:tcPr>
          <w:p w14:paraId="698A8FF3" w14:textId="77777777" w:rsidR="00BA3982" w:rsidRPr="00BB0BCE" w:rsidRDefault="00BA3982" w:rsidP="00BA3982">
            <w:pPr>
              <w:pStyle w:val="ListParagraph"/>
              <w:numPr>
                <w:ilvl w:val="0"/>
                <w:numId w:val="27"/>
              </w:numPr>
              <w:spacing w:line="360" w:lineRule="auto"/>
              <w:ind w:left="360" w:hanging="54"/>
              <w:jc w:val="both"/>
              <w:rPr>
                <w:rFonts w:ascii="Arial" w:hAnsi="Arial" w:cs="Arial"/>
                <w:szCs w:val="24"/>
              </w:rPr>
            </w:pPr>
            <w:r w:rsidRPr="00BB0BCE">
              <w:rPr>
                <w:rFonts w:ascii="Arial" w:hAnsi="Arial" w:cs="Arial"/>
                <w:szCs w:val="24"/>
              </w:rPr>
              <w:t>Maoirsíonn sé an fhoireann nó an réimse oibre chun cuspóirí corparáideacha a bhaint amach.</w:t>
            </w:r>
          </w:p>
          <w:p w14:paraId="03C158FD" w14:textId="77777777" w:rsidR="00BA3982" w:rsidRPr="00BB0BCE" w:rsidRDefault="00BA3982" w:rsidP="00BA3982">
            <w:pPr>
              <w:pStyle w:val="ListParagraph"/>
              <w:numPr>
                <w:ilvl w:val="0"/>
                <w:numId w:val="27"/>
              </w:numPr>
              <w:spacing w:line="360" w:lineRule="auto"/>
              <w:ind w:left="360" w:hanging="54"/>
              <w:jc w:val="both"/>
              <w:rPr>
                <w:rFonts w:ascii="Arial" w:hAnsi="Arial" w:cs="Arial"/>
                <w:szCs w:val="24"/>
              </w:rPr>
            </w:pPr>
            <w:r w:rsidRPr="00BB0BCE">
              <w:rPr>
                <w:rFonts w:ascii="Arial" w:hAnsi="Arial" w:cs="Arial"/>
                <w:szCs w:val="24"/>
              </w:rPr>
              <w:t>Treoraíonn agus forbraíonn an fhoireann chun cuspóirí corparáideacha a bhaint amach.</w:t>
            </w:r>
          </w:p>
          <w:p w14:paraId="2B7F911E" w14:textId="77777777" w:rsidR="00BA3982" w:rsidRPr="00BB0BCE" w:rsidRDefault="00BA3982" w:rsidP="00BA3982">
            <w:pPr>
              <w:pStyle w:val="ListParagraph"/>
              <w:numPr>
                <w:ilvl w:val="0"/>
                <w:numId w:val="27"/>
              </w:numPr>
              <w:spacing w:line="360" w:lineRule="auto"/>
              <w:ind w:left="360" w:hanging="54"/>
              <w:jc w:val="both"/>
              <w:rPr>
                <w:rFonts w:ascii="Arial" w:hAnsi="Arial" w:cs="Arial"/>
                <w:szCs w:val="24"/>
              </w:rPr>
            </w:pPr>
            <w:r w:rsidRPr="00BB0BCE">
              <w:rPr>
                <w:rFonts w:ascii="Arial" w:hAnsi="Arial" w:cs="Arial"/>
                <w:szCs w:val="24"/>
              </w:rPr>
              <w:t>Oibríonn sé mar chuid d’fhoireann chun seachadadh pleananna agus sceidil a chinntiú.</w:t>
            </w:r>
          </w:p>
          <w:p w14:paraId="57EEF002" w14:textId="77777777" w:rsidR="00BA3982" w:rsidRPr="00BB0BCE" w:rsidRDefault="00BA3982" w:rsidP="00BA3982">
            <w:pPr>
              <w:pStyle w:val="NoSpacing"/>
              <w:numPr>
                <w:ilvl w:val="0"/>
                <w:numId w:val="27"/>
              </w:numPr>
              <w:spacing w:line="360" w:lineRule="auto"/>
              <w:jc w:val="both"/>
              <w:rPr>
                <w:rFonts w:ascii="Arial" w:hAnsi="Arial" w:cs="Arial"/>
                <w:szCs w:val="24"/>
              </w:rPr>
            </w:pPr>
            <w:r w:rsidRPr="00BB0BCE">
              <w:rPr>
                <w:rFonts w:ascii="Arial" w:hAnsi="Arial" w:cs="Arial"/>
                <w:szCs w:val="24"/>
              </w:rPr>
              <w:t>Tá eitic láidir foirne aige maidir le comhoibriú agus tacaíocht frithpháirteach.</w:t>
            </w:r>
          </w:p>
        </w:tc>
      </w:tr>
      <w:tr w:rsidR="00BA3982" w14:paraId="24A8257E" w14:textId="77777777" w:rsidTr="00D01793">
        <w:tc>
          <w:tcPr>
            <w:tcW w:w="9629" w:type="dxa"/>
            <w:shd w:val="clear" w:color="auto" w:fill="D9D9D9" w:themeFill="background1" w:themeFillShade="D9"/>
          </w:tcPr>
          <w:p w14:paraId="64FBA2F9" w14:textId="77777777" w:rsidR="00BA3982" w:rsidRPr="00BB0BCE" w:rsidRDefault="00BA3982" w:rsidP="00D01793">
            <w:pPr>
              <w:pStyle w:val="NoSpacing"/>
              <w:spacing w:line="360" w:lineRule="auto"/>
              <w:jc w:val="both"/>
              <w:rPr>
                <w:rFonts w:ascii="Arial" w:hAnsi="Arial" w:cs="Arial"/>
                <w:b/>
                <w:bCs/>
                <w:szCs w:val="24"/>
              </w:rPr>
            </w:pPr>
            <w:r w:rsidRPr="00BB0BCE">
              <w:rPr>
                <w:rFonts w:ascii="Arial" w:hAnsi="Arial" w:cs="Arial"/>
                <w:b/>
                <w:szCs w:val="24"/>
              </w:rPr>
              <w:t xml:space="preserve">Éifeachtacht Phearsanta </w:t>
            </w:r>
          </w:p>
        </w:tc>
      </w:tr>
      <w:tr w:rsidR="00BA3982" w14:paraId="30AD86EB" w14:textId="77777777" w:rsidTr="00D01793">
        <w:tc>
          <w:tcPr>
            <w:tcW w:w="9629" w:type="dxa"/>
            <w:shd w:val="clear" w:color="auto" w:fill="auto"/>
          </w:tcPr>
          <w:p w14:paraId="61B30FFD" w14:textId="77777777" w:rsidR="00BA3982" w:rsidRPr="00BB0BCE" w:rsidRDefault="00BA3982" w:rsidP="00BA3982">
            <w:pPr>
              <w:pStyle w:val="ListParagraph"/>
              <w:numPr>
                <w:ilvl w:val="0"/>
                <w:numId w:val="28"/>
              </w:numPr>
              <w:spacing w:line="360" w:lineRule="auto"/>
              <w:jc w:val="both"/>
              <w:rPr>
                <w:rFonts w:ascii="Arial" w:hAnsi="Arial" w:cs="Arial"/>
                <w:szCs w:val="24"/>
              </w:rPr>
            </w:pPr>
            <w:r w:rsidRPr="00BB0BCE">
              <w:rPr>
                <w:rFonts w:ascii="Arial" w:hAnsi="Arial" w:cs="Arial"/>
                <w:szCs w:val="24"/>
              </w:rPr>
              <w:t>Glacann sé/sí as a stuaim féin agus bíonn sé réamhghníomhach nuair a fheiceann siad go bhfuil deis acu ranníocaíocht a dhéanamh.</w:t>
            </w:r>
          </w:p>
          <w:p w14:paraId="2D79461C" w14:textId="77777777" w:rsidR="00BA3982" w:rsidRPr="00BB0BCE" w:rsidRDefault="00BA3982" w:rsidP="00BA3982">
            <w:pPr>
              <w:pStyle w:val="ListParagraph"/>
              <w:numPr>
                <w:ilvl w:val="0"/>
                <w:numId w:val="28"/>
              </w:numPr>
              <w:spacing w:line="360" w:lineRule="auto"/>
              <w:jc w:val="both"/>
              <w:rPr>
                <w:rFonts w:ascii="Arial" w:hAnsi="Arial" w:cs="Arial"/>
                <w:szCs w:val="24"/>
              </w:rPr>
            </w:pPr>
            <w:r w:rsidRPr="00BB0BCE">
              <w:rPr>
                <w:rFonts w:ascii="Arial" w:hAnsi="Arial" w:cs="Arial"/>
                <w:szCs w:val="24"/>
              </w:rPr>
              <w:t>Coinníonn siad dearcadh dearfach, cuiditheach agus díograiseach i leith a ról.</w:t>
            </w:r>
          </w:p>
          <w:p w14:paraId="20837AEA" w14:textId="77777777" w:rsidR="00BA3982" w:rsidRPr="00BB0BCE" w:rsidRDefault="00BA3982" w:rsidP="00BA3982">
            <w:pPr>
              <w:widowControl/>
              <w:numPr>
                <w:ilvl w:val="0"/>
                <w:numId w:val="28"/>
              </w:numPr>
              <w:tabs>
                <w:tab w:val="left" w:pos="-720"/>
                <w:tab w:val="left" w:pos="0"/>
                <w:tab w:val="left" w:pos="720"/>
              </w:tabs>
              <w:rPr>
                <w:rFonts w:ascii="Arial" w:hAnsi="Arial" w:cs="Arial"/>
              </w:rPr>
            </w:pPr>
            <w:r w:rsidRPr="00BB0BCE">
              <w:rPr>
                <w:rFonts w:ascii="Arial" w:hAnsi="Arial" w:cs="Arial"/>
              </w:rPr>
              <w:t>Scileanna cumarsáide labhartha agus scríofa den scoth.</w:t>
            </w:r>
          </w:p>
          <w:p w14:paraId="6F0F1535" w14:textId="77777777" w:rsidR="00BA3982" w:rsidRPr="00BB0BCE" w:rsidRDefault="00BA3982" w:rsidP="00BA3982">
            <w:pPr>
              <w:pStyle w:val="ListParagraph"/>
              <w:numPr>
                <w:ilvl w:val="0"/>
                <w:numId w:val="28"/>
              </w:numPr>
              <w:spacing w:line="360" w:lineRule="auto"/>
              <w:jc w:val="both"/>
              <w:rPr>
                <w:rFonts w:ascii="Arial" w:hAnsi="Arial" w:cs="Arial"/>
                <w:szCs w:val="24"/>
              </w:rPr>
            </w:pPr>
            <w:r w:rsidRPr="00BB0BCE">
              <w:rPr>
                <w:rFonts w:ascii="Arial" w:hAnsi="Arial" w:cs="Arial"/>
                <w:szCs w:val="24"/>
              </w:rPr>
              <w:t>Tuiscint a fháil ar na struchtúir agus ar an timpeallacht ina bhfeidhmíonn earnáil na n-údarás áitiúil agus ról Oifigeach Foirne Cúnta sa chomhthéacs seo.</w:t>
            </w:r>
          </w:p>
        </w:tc>
      </w:tr>
      <w:tr w:rsidR="00BA3982" w14:paraId="6B2F1871" w14:textId="77777777" w:rsidTr="00D01793">
        <w:tc>
          <w:tcPr>
            <w:tcW w:w="9629" w:type="dxa"/>
            <w:shd w:val="clear" w:color="auto" w:fill="D9D9D9" w:themeFill="background1" w:themeFillShade="D9"/>
          </w:tcPr>
          <w:p w14:paraId="0C1DB82C" w14:textId="77777777" w:rsidR="00BA3982" w:rsidRPr="00BB0BCE" w:rsidRDefault="00BA3982" w:rsidP="00D01793">
            <w:pPr>
              <w:pStyle w:val="NoSpacing"/>
              <w:spacing w:line="360" w:lineRule="auto"/>
              <w:jc w:val="both"/>
              <w:rPr>
                <w:rFonts w:ascii="Arial" w:hAnsi="Arial" w:cs="Arial"/>
                <w:szCs w:val="24"/>
              </w:rPr>
            </w:pPr>
            <w:r w:rsidRPr="00BB0BCE">
              <w:rPr>
                <w:rFonts w:ascii="Arial" w:hAnsi="Arial" w:cs="Arial"/>
                <w:b/>
                <w:szCs w:val="24"/>
              </w:rPr>
              <w:t>Torthaí a Sheachadadh</w:t>
            </w:r>
          </w:p>
        </w:tc>
      </w:tr>
      <w:tr w:rsidR="00BA3982" w14:paraId="36D25634" w14:textId="77777777" w:rsidTr="00D01793">
        <w:tc>
          <w:tcPr>
            <w:tcW w:w="9629" w:type="dxa"/>
            <w:shd w:val="clear" w:color="auto" w:fill="auto"/>
          </w:tcPr>
          <w:p w14:paraId="08C9AA8E" w14:textId="77777777" w:rsidR="00BA3982" w:rsidRPr="00BB0BCE" w:rsidRDefault="00BA3982" w:rsidP="00BA3982">
            <w:pPr>
              <w:pStyle w:val="ListParagraph"/>
              <w:numPr>
                <w:ilvl w:val="0"/>
                <w:numId w:val="30"/>
              </w:numPr>
              <w:spacing w:line="360" w:lineRule="auto"/>
              <w:rPr>
                <w:rFonts w:ascii="Arial" w:hAnsi="Arial" w:cs="Arial"/>
                <w:szCs w:val="24"/>
              </w:rPr>
            </w:pPr>
            <w:r w:rsidRPr="00BB0BCE">
              <w:rPr>
                <w:rFonts w:ascii="Arial" w:hAnsi="Arial" w:cs="Arial"/>
                <w:szCs w:val="24"/>
              </w:rPr>
              <w:t xml:space="preserve">Obair agus leithdháileadh foirne agus acmhainní eile a phleanáil go héifeachtach </w:t>
            </w:r>
          </w:p>
          <w:p w14:paraId="3BA0B4AC" w14:textId="77777777" w:rsidR="00BA3982" w:rsidRPr="00BB0BCE" w:rsidRDefault="00BA3982" w:rsidP="00BA3982">
            <w:pPr>
              <w:pStyle w:val="ListParagraph"/>
              <w:numPr>
                <w:ilvl w:val="0"/>
                <w:numId w:val="30"/>
              </w:numPr>
              <w:spacing w:line="360" w:lineRule="auto"/>
              <w:rPr>
                <w:rFonts w:ascii="Arial" w:hAnsi="Arial" w:cs="Arial"/>
                <w:szCs w:val="24"/>
              </w:rPr>
            </w:pPr>
            <w:r w:rsidRPr="00BB0BCE">
              <w:rPr>
                <w:rFonts w:ascii="Arial" w:hAnsi="Arial" w:cs="Arial"/>
                <w:szCs w:val="24"/>
              </w:rPr>
              <w:t xml:space="preserve">Glacann siad úinéireacht ar thascanna agus a bheith diongbháilte chun iad a thabhairt chun críche go sásúil </w:t>
            </w:r>
          </w:p>
          <w:p w14:paraId="1F3FEEF9" w14:textId="77777777" w:rsidR="00BA3982" w:rsidRPr="00BB0BCE" w:rsidRDefault="00BA3982" w:rsidP="00BA3982">
            <w:pPr>
              <w:pStyle w:val="ListParagraph"/>
              <w:numPr>
                <w:ilvl w:val="0"/>
                <w:numId w:val="30"/>
              </w:numPr>
              <w:spacing w:line="360" w:lineRule="auto"/>
              <w:rPr>
                <w:rFonts w:ascii="Arial" w:hAnsi="Arial" w:cs="Arial"/>
                <w:szCs w:val="24"/>
              </w:rPr>
            </w:pPr>
            <w:r w:rsidRPr="00BB0BCE">
              <w:rPr>
                <w:rFonts w:ascii="Arial" w:hAnsi="Arial" w:cs="Arial"/>
                <w:szCs w:val="24"/>
              </w:rPr>
              <w:lastRenderedPageBreak/>
              <w:t xml:space="preserve">Cuir seirbhís ardchaighdeáin agus caighdeáin cúram custaiméirí i bhfeidhm </w:t>
            </w:r>
          </w:p>
          <w:p w14:paraId="72BF7AAE" w14:textId="77777777" w:rsidR="00BA3982" w:rsidRPr="00BB0BCE" w:rsidRDefault="00BA3982" w:rsidP="00BA3982">
            <w:pPr>
              <w:pStyle w:val="ListParagraph"/>
              <w:numPr>
                <w:ilvl w:val="0"/>
                <w:numId w:val="30"/>
              </w:numPr>
              <w:spacing w:line="360" w:lineRule="auto"/>
              <w:rPr>
                <w:rFonts w:ascii="Arial" w:hAnsi="Arial" w:cs="Arial"/>
                <w:szCs w:val="24"/>
              </w:rPr>
            </w:pPr>
            <w:r w:rsidRPr="00BB0BCE">
              <w:rPr>
                <w:rFonts w:ascii="Arial" w:hAnsi="Arial" w:cs="Arial"/>
                <w:szCs w:val="24"/>
              </w:rPr>
              <w:t xml:space="preserve">Déanann sé cinntí tráthúla, eolasacha agus éifeachtacha agus léiríonn sé breithiúnas agus cothromaíocht mhaith agus cinntí agus moltaí á ndéanamh. </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6CB53290" w14:textId="77777777" w:rsidR="00BA3982" w:rsidRDefault="00BA3982">
      <w:pPr>
        <w:rPr>
          <w:rFonts w:ascii="Arial" w:hAnsi="Arial" w:cs="Arial"/>
          <w:sz w:val="16"/>
          <w:szCs w:val="16"/>
        </w:rPr>
      </w:pPr>
    </w:p>
    <w:p w14:paraId="06720428" w14:textId="77777777" w:rsidR="00BA3982" w:rsidRDefault="00BA3982">
      <w:pPr>
        <w:rPr>
          <w:rFonts w:ascii="Arial" w:hAnsi="Arial" w:cs="Arial"/>
          <w:sz w:val="16"/>
          <w:szCs w:val="16"/>
        </w:rPr>
      </w:pPr>
    </w:p>
    <w:p w14:paraId="6E4CFCF3" w14:textId="77777777" w:rsidR="00BA3982" w:rsidRDefault="00BA3982">
      <w:pPr>
        <w:rPr>
          <w:rFonts w:ascii="Arial" w:hAnsi="Arial" w:cs="Arial"/>
          <w:sz w:val="16"/>
          <w:szCs w:val="16"/>
        </w:rPr>
      </w:pPr>
    </w:p>
    <w:p w14:paraId="44CB6FC3" w14:textId="77777777" w:rsidR="00BA3982" w:rsidRDefault="00BA3982">
      <w:pPr>
        <w:rPr>
          <w:rFonts w:ascii="Arial" w:hAnsi="Arial" w:cs="Arial"/>
          <w:sz w:val="16"/>
          <w:szCs w:val="16"/>
        </w:rPr>
      </w:pPr>
    </w:p>
    <w:p w14:paraId="3B4792B9" w14:textId="77777777" w:rsidR="00BA3982" w:rsidRDefault="00BA3982">
      <w:pPr>
        <w:rPr>
          <w:rFonts w:ascii="Arial" w:hAnsi="Arial" w:cs="Arial"/>
          <w:sz w:val="16"/>
          <w:szCs w:val="16"/>
        </w:rPr>
      </w:pPr>
    </w:p>
    <w:p w14:paraId="4E464AC8" w14:textId="77777777" w:rsidR="00BA3982" w:rsidRDefault="00BA3982">
      <w:pPr>
        <w:rPr>
          <w:rFonts w:ascii="Arial" w:hAnsi="Arial" w:cs="Arial"/>
          <w:sz w:val="16"/>
          <w:szCs w:val="16"/>
        </w:rPr>
      </w:pPr>
    </w:p>
    <w:p w14:paraId="654496F4" w14:textId="77777777" w:rsidR="00BA3982" w:rsidRDefault="00BA3982">
      <w:pPr>
        <w:rPr>
          <w:rFonts w:ascii="Arial" w:hAnsi="Arial" w:cs="Arial"/>
          <w:sz w:val="16"/>
          <w:szCs w:val="16"/>
        </w:rPr>
      </w:pPr>
    </w:p>
    <w:p w14:paraId="631B74B2" w14:textId="77777777" w:rsidR="00BA3982" w:rsidRDefault="00BA3982">
      <w:pPr>
        <w:rPr>
          <w:rFonts w:ascii="Arial" w:hAnsi="Arial" w:cs="Arial"/>
          <w:sz w:val="16"/>
          <w:szCs w:val="16"/>
        </w:rPr>
      </w:pPr>
    </w:p>
    <w:p w14:paraId="7B5D7CD2" w14:textId="77777777" w:rsidR="00BA3982" w:rsidRDefault="00BA3982">
      <w:pPr>
        <w:rPr>
          <w:rFonts w:ascii="Arial" w:hAnsi="Arial" w:cs="Arial"/>
          <w:sz w:val="16"/>
          <w:szCs w:val="16"/>
        </w:rPr>
      </w:pPr>
    </w:p>
    <w:p w14:paraId="77323CBA" w14:textId="77777777" w:rsidR="00BA3982" w:rsidRDefault="00BA3982">
      <w:pPr>
        <w:rPr>
          <w:rFonts w:ascii="Arial" w:hAnsi="Arial" w:cs="Arial"/>
          <w:sz w:val="16"/>
          <w:szCs w:val="16"/>
        </w:rPr>
      </w:pPr>
    </w:p>
    <w:p w14:paraId="79A14AD8" w14:textId="77777777" w:rsidR="00BA3982" w:rsidRDefault="00BA3982">
      <w:pPr>
        <w:rPr>
          <w:rFonts w:ascii="Arial" w:hAnsi="Arial" w:cs="Arial"/>
          <w:sz w:val="16"/>
          <w:szCs w:val="16"/>
        </w:rPr>
      </w:pPr>
    </w:p>
    <w:p w14:paraId="0033F44D" w14:textId="77777777" w:rsidR="00BA3982" w:rsidRDefault="00BA3982">
      <w:pPr>
        <w:rPr>
          <w:rFonts w:ascii="Arial" w:hAnsi="Arial" w:cs="Arial"/>
          <w:sz w:val="16"/>
          <w:szCs w:val="16"/>
        </w:rPr>
      </w:pPr>
    </w:p>
    <w:p w14:paraId="1C086908" w14:textId="77777777" w:rsidR="00BA3982" w:rsidRDefault="00BA3982">
      <w:pPr>
        <w:rPr>
          <w:rFonts w:ascii="Arial" w:hAnsi="Arial" w:cs="Arial"/>
          <w:sz w:val="16"/>
          <w:szCs w:val="16"/>
        </w:rPr>
      </w:pPr>
    </w:p>
    <w:p w14:paraId="0F76D440" w14:textId="77777777" w:rsidR="00BA3982" w:rsidRDefault="00BA3982">
      <w:pPr>
        <w:rPr>
          <w:rFonts w:ascii="Arial" w:hAnsi="Arial" w:cs="Arial"/>
          <w:sz w:val="16"/>
          <w:szCs w:val="16"/>
        </w:rPr>
      </w:pPr>
    </w:p>
    <w:p w14:paraId="4C0B275F" w14:textId="77777777" w:rsidR="00BA3982" w:rsidRDefault="00BA3982">
      <w:pPr>
        <w:rPr>
          <w:rFonts w:ascii="Arial" w:hAnsi="Arial" w:cs="Arial"/>
          <w:sz w:val="16"/>
          <w:szCs w:val="16"/>
        </w:rPr>
      </w:pPr>
    </w:p>
    <w:p w14:paraId="034EC509" w14:textId="77777777" w:rsidR="00BA3982" w:rsidRDefault="00BA3982">
      <w:pPr>
        <w:rPr>
          <w:rFonts w:ascii="Arial" w:hAnsi="Arial" w:cs="Arial"/>
          <w:sz w:val="16"/>
          <w:szCs w:val="16"/>
        </w:rPr>
      </w:pPr>
    </w:p>
    <w:p w14:paraId="3EC02C4C" w14:textId="77777777" w:rsidR="00BA3982" w:rsidRDefault="00BA3982">
      <w:pPr>
        <w:rPr>
          <w:rFonts w:ascii="Arial" w:hAnsi="Arial" w:cs="Arial"/>
          <w:sz w:val="16"/>
          <w:szCs w:val="16"/>
        </w:rPr>
      </w:pPr>
    </w:p>
    <w:p w14:paraId="03D1D40B" w14:textId="77777777" w:rsidR="00BA3982" w:rsidRDefault="00BA3982">
      <w:pPr>
        <w:rPr>
          <w:rFonts w:ascii="Arial" w:hAnsi="Arial" w:cs="Arial"/>
          <w:sz w:val="16"/>
          <w:szCs w:val="16"/>
        </w:rPr>
      </w:pPr>
    </w:p>
    <w:p w14:paraId="23845703" w14:textId="77777777" w:rsidR="00BA3982" w:rsidRDefault="00BA3982">
      <w:pPr>
        <w:rPr>
          <w:rFonts w:ascii="Arial" w:hAnsi="Arial" w:cs="Arial"/>
          <w:sz w:val="16"/>
          <w:szCs w:val="16"/>
        </w:rPr>
      </w:pPr>
    </w:p>
    <w:p w14:paraId="67E0AD99" w14:textId="77777777" w:rsidR="00BA3982" w:rsidRDefault="00BA3982">
      <w:pPr>
        <w:rPr>
          <w:rFonts w:ascii="Arial" w:hAnsi="Arial" w:cs="Arial"/>
          <w:sz w:val="16"/>
          <w:szCs w:val="16"/>
        </w:rPr>
      </w:pPr>
    </w:p>
    <w:p w14:paraId="4AD8091C" w14:textId="77777777" w:rsidR="00BA3982" w:rsidRDefault="00BA3982">
      <w:pPr>
        <w:rPr>
          <w:rFonts w:ascii="Arial" w:hAnsi="Arial" w:cs="Arial"/>
          <w:sz w:val="16"/>
          <w:szCs w:val="16"/>
        </w:rPr>
      </w:pPr>
    </w:p>
    <w:p w14:paraId="72926304" w14:textId="77777777" w:rsidR="00BA3982" w:rsidRDefault="00BA3982">
      <w:pPr>
        <w:rPr>
          <w:rFonts w:ascii="Arial" w:hAnsi="Arial" w:cs="Arial"/>
          <w:sz w:val="16"/>
          <w:szCs w:val="16"/>
        </w:rPr>
      </w:pPr>
    </w:p>
    <w:p w14:paraId="5757DFD9" w14:textId="77777777" w:rsidR="00BA3982" w:rsidRDefault="00BA3982">
      <w:pPr>
        <w:rPr>
          <w:rFonts w:ascii="Arial" w:hAnsi="Arial" w:cs="Arial"/>
          <w:sz w:val="16"/>
          <w:szCs w:val="16"/>
        </w:rPr>
      </w:pPr>
    </w:p>
    <w:p w14:paraId="0D3C3DE2" w14:textId="77777777" w:rsidR="00BA3982" w:rsidRDefault="00BA3982">
      <w:pPr>
        <w:rPr>
          <w:rFonts w:ascii="Arial" w:hAnsi="Arial" w:cs="Arial"/>
          <w:sz w:val="16"/>
          <w:szCs w:val="16"/>
        </w:rPr>
      </w:pPr>
    </w:p>
    <w:p w14:paraId="42E8E875" w14:textId="77777777" w:rsidR="00BA3982" w:rsidRDefault="00BA3982">
      <w:pPr>
        <w:rPr>
          <w:rFonts w:ascii="Arial" w:hAnsi="Arial" w:cs="Arial"/>
          <w:sz w:val="16"/>
          <w:szCs w:val="16"/>
        </w:rPr>
      </w:pPr>
    </w:p>
    <w:p w14:paraId="0C76BC67" w14:textId="77777777" w:rsidR="00BA3982" w:rsidRDefault="00BA3982">
      <w:pPr>
        <w:rPr>
          <w:rFonts w:ascii="Arial" w:hAnsi="Arial" w:cs="Arial"/>
          <w:sz w:val="16"/>
          <w:szCs w:val="16"/>
        </w:rPr>
      </w:pPr>
    </w:p>
    <w:p w14:paraId="57569A6A" w14:textId="77777777" w:rsidR="00BA3982" w:rsidRDefault="00BA3982">
      <w:pPr>
        <w:rPr>
          <w:rFonts w:ascii="Arial" w:hAnsi="Arial" w:cs="Arial"/>
          <w:sz w:val="16"/>
          <w:szCs w:val="16"/>
        </w:rPr>
      </w:pPr>
    </w:p>
    <w:p w14:paraId="22BB8BA4" w14:textId="77777777" w:rsidR="00BA3982" w:rsidRDefault="00BA3982">
      <w:pPr>
        <w:rPr>
          <w:rFonts w:ascii="Arial" w:hAnsi="Arial" w:cs="Arial"/>
          <w:sz w:val="16"/>
          <w:szCs w:val="16"/>
        </w:rPr>
      </w:pPr>
    </w:p>
    <w:p w14:paraId="743BA821" w14:textId="77777777" w:rsidR="00BA3982" w:rsidRDefault="00BA3982">
      <w:pPr>
        <w:rPr>
          <w:rFonts w:ascii="Arial" w:hAnsi="Arial" w:cs="Arial"/>
          <w:sz w:val="16"/>
          <w:szCs w:val="16"/>
        </w:rPr>
      </w:pPr>
    </w:p>
    <w:p w14:paraId="3E13D630" w14:textId="77777777" w:rsidR="00BA3982" w:rsidRDefault="00BA3982">
      <w:pPr>
        <w:rPr>
          <w:rFonts w:ascii="Arial" w:hAnsi="Arial" w:cs="Arial"/>
          <w:sz w:val="16"/>
          <w:szCs w:val="16"/>
        </w:rPr>
      </w:pPr>
    </w:p>
    <w:p w14:paraId="794A46AD" w14:textId="77777777" w:rsidR="00BA3982" w:rsidRDefault="00BA3982">
      <w:pPr>
        <w:rPr>
          <w:rFonts w:ascii="Arial" w:hAnsi="Arial" w:cs="Arial"/>
          <w:sz w:val="16"/>
          <w:szCs w:val="16"/>
        </w:rPr>
      </w:pPr>
    </w:p>
    <w:p w14:paraId="07CD912A" w14:textId="77777777" w:rsidR="00BA3982" w:rsidRDefault="00BA3982">
      <w:pPr>
        <w:rPr>
          <w:rFonts w:ascii="Arial" w:hAnsi="Arial" w:cs="Arial"/>
          <w:sz w:val="16"/>
          <w:szCs w:val="16"/>
        </w:rPr>
      </w:pPr>
    </w:p>
    <w:p w14:paraId="55EF4033" w14:textId="77777777" w:rsidR="00BA3982" w:rsidRDefault="00BA3982">
      <w:pPr>
        <w:rPr>
          <w:rFonts w:ascii="Arial" w:hAnsi="Arial" w:cs="Arial"/>
          <w:sz w:val="16"/>
          <w:szCs w:val="16"/>
        </w:rPr>
      </w:pPr>
    </w:p>
    <w:p w14:paraId="5B3C8112" w14:textId="77777777" w:rsidR="00BA3982" w:rsidRDefault="00BA3982">
      <w:pPr>
        <w:rPr>
          <w:rFonts w:ascii="Arial" w:hAnsi="Arial" w:cs="Arial"/>
          <w:sz w:val="16"/>
          <w:szCs w:val="16"/>
        </w:rPr>
      </w:pPr>
    </w:p>
    <w:p w14:paraId="4FFEC998" w14:textId="77777777" w:rsidR="00BA3982" w:rsidRDefault="00BA3982">
      <w:pPr>
        <w:rPr>
          <w:rFonts w:ascii="Arial" w:hAnsi="Arial" w:cs="Arial"/>
          <w:sz w:val="16"/>
          <w:szCs w:val="16"/>
        </w:rPr>
      </w:pPr>
    </w:p>
    <w:p w14:paraId="2099A7A9" w14:textId="77777777" w:rsidR="00BA3982" w:rsidRDefault="00BA3982">
      <w:pPr>
        <w:rPr>
          <w:rFonts w:ascii="Arial" w:hAnsi="Arial" w:cs="Arial"/>
          <w:sz w:val="16"/>
          <w:szCs w:val="16"/>
        </w:rPr>
      </w:pPr>
    </w:p>
    <w:p w14:paraId="3F448483" w14:textId="77777777" w:rsidR="00BA3982" w:rsidRDefault="00BA3982">
      <w:pPr>
        <w:rPr>
          <w:rFonts w:ascii="Arial" w:hAnsi="Arial" w:cs="Arial"/>
          <w:sz w:val="16"/>
          <w:szCs w:val="16"/>
        </w:rPr>
      </w:pPr>
    </w:p>
    <w:p w14:paraId="04A57512" w14:textId="77777777" w:rsidR="00BA3982" w:rsidRDefault="00BA3982">
      <w:pPr>
        <w:rPr>
          <w:rFonts w:ascii="Arial" w:hAnsi="Arial" w:cs="Arial"/>
          <w:sz w:val="16"/>
          <w:szCs w:val="16"/>
        </w:rPr>
      </w:pPr>
    </w:p>
    <w:p w14:paraId="50D9D8B6" w14:textId="77777777" w:rsidR="00BA3982" w:rsidRDefault="00BA3982">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4E914201" w14:textId="77777777" w:rsidR="00BA3982" w:rsidRPr="00C105A5" w:rsidRDefault="00BA3982" w:rsidP="00BA3982">
      <w:pPr>
        <w:pStyle w:val="NormalWeb"/>
        <w:spacing w:after="240" w:afterAutospacing="0" w:line="360" w:lineRule="auto"/>
        <w:rPr>
          <w:rFonts w:ascii="Arial" w:hAnsi="Arial" w:cs="Arial"/>
          <w:u w:val="single"/>
        </w:rPr>
      </w:pPr>
      <w:r w:rsidRPr="00C105A5">
        <w:rPr>
          <w:rStyle w:val="Strong"/>
          <w:rFonts w:ascii="Arial" w:hAnsi="Arial" w:cs="Arial"/>
          <w:u w:val="single"/>
        </w:rPr>
        <w:t>Foirmiú an Phainéil</w:t>
      </w:r>
    </w:p>
    <w:p w14:paraId="359DFFAC" w14:textId="7342E5E7" w:rsidR="00BA3982" w:rsidRPr="00C105A5" w:rsidRDefault="00BA3982" w:rsidP="00BA3982">
      <w:pPr>
        <w:spacing w:line="360" w:lineRule="auto"/>
        <w:jc w:val="both"/>
        <w:rPr>
          <w:rFonts w:ascii="Arial" w:hAnsi="Arial" w:cs="Arial"/>
          <w:bCs/>
        </w:rPr>
      </w:pPr>
      <w:r w:rsidRPr="00C105A5">
        <w:rPr>
          <w:rFonts w:ascii="Arial" w:hAnsi="Arial" w:cs="Arial"/>
          <w:bCs/>
        </w:rPr>
        <w:t xml:space="preserve">Déanfar Gráid Riaracháin Chléireachais IV a earcú chuig Grád VII anois ar an mbonn seo </w:t>
      </w:r>
      <w:r>
        <w:rPr>
          <w:rFonts w:ascii="Arial" w:hAnsi="Arial" w:cs="Arial"/>
          <w:bCs/>
        </w:rPr>
        <w:t>a</w:t>
      </w:r>
      <w:r w:rsidRPr="00C105A5">
        <w:rPr>
          <w:rFonts w:ascii="Arial" w:hAnsi="Arial" w:cs="Arial"/>
          <w:bCs/>
        </w:rPr>
        <w:t>leanas:</w:t>
      </w:r>
      <w:r w:rsidRPr="00C105A5">
        <w:rPr>
          <w:rFonts w:ascii="Arial" w:hAnsi="Arial" w:cs="Arial"/>
          <w:bCs/>
        </w:rPr>
        <w:br/>
      </w:r>
      <w:r w:rsidRPr="00C105A5">
        <w:rPr>
          <w:rFonts w:ascii="Arial" w:hAnsi="Arial" w:cs="Arial"/>
          <w:b/>
          <w:bCs/>
        </w:rPr>
        <w:t>A.</w:t>
      </w:r>
      <w:r w:rsidRPr="00C105A5">
        <w:rPr>
          <w:rFonts w:ascii="Arial" w:hAnsi="Arial" w:cs="Arial"/>
          <w:bCs/>
        </w:rPr>
        <w:tab/>
        <w:t>50% teoranta d’fhostaithe na hearnála</w:t>
      </w:r>
    </w:p>
    <w:p w14:paraId="09664520" w14:textId="77777777" w:rsidR="00BA3982" w:rsidRPr="00C105A5" w:rsidRDefault="00BA3982" w:rsidP="00BA3982">
      <w:pPr>
        <w:spacing w:line="360" w:lineRule="auto"/>
        <w:jc w:val="both"/>
        <w:rPr>
          <w:rFonts w:ascii="Arial" w:hAnsi="Arial" w:cs="Arial"/>
          <w:bCs/>
        </w:rPr>
      </w:pPr>
      <w:r w:rsidRPr="00C105A5">
        <w:rPr>
          <w:rFonts w:ascii="Arial" w:hAnsi="Arial" w:cs="Arial"/>
          <w:b/>
          <w:bCs/>
        </w:rPr>
        <w:t>B.</w:t>
      </w:r>
      <w:r w:rsidRPr="00C105A5">
        <w:rPr>
          <w:rFonts w:ascii="Arial" w:hAnsi="Arial" w:cs="Arial"/>
          <w:bCs/>
        </w:rPr>
        <w:tab/>
        <w:t>30% oscailte</w:t>
      </w:r>
    </w:p>
    <w:p w14:paraId="337695B9" w14:textId="77777777" w:rsidR="00BA3982" w:rsidRPr="00C105A5" w:rsidRDefault="00BA3982" w:rsidP="00BA3982">
      <w:pPr>
        <w:spacing w:line="360" w:lineRule="auto"/>
        <w:jc w:val="both"/>
        <w:rPr>
          <w:rFonts w:ascii="Arial" w:hAnsi="Arial" w:cs="Arial"/>
          <w:bCs/>
        </w:rPr>
      </w:pPr>
      <w:r w:rsidRPr="00C105A5">
        <w:rPr>
          <w:rFonts w:ascii="Arial" w:hAnsi="Arial" w:cs="Arial"/>
          <w:b/>
          <w:bCs/>
        </w:rPr>
        <w:t>C</w:t>
      </w:r>
      <w:r w:rsidRPr="00C105A5">
        <w:rPr>
          <w:rFonts w:ascii="Arial" w:hAnsi="Arial" w:cs="Arial"/>
          <w:bCs/>
        </w:rPr>
        <w:t>.</w:t>
      </w:r>
      <w:r w:rsidRPr="00C105A5">
        <w:rPr>
          <w:rFonts w:ascii="Arial" w:hAnsi="Arial" w:cs="Arial"/>
          <w:bCs/>
        </w:rPr>
        <w:tab/>
        <w:t xml:space="preserve">20% teoranta d’fhostaithe Chomhairle Cathrach na Gaillimhe </w:t>
      </w:r>
    </w:p>
    <w:p w14:paraId="675A9D6A" w14:textId="77777777" w:rsidR="00BA3982" w:rsidRPr="00C105A5" w:rsidRDefault="00BA3982" w:rsidP="00BA3982">
      <w:pPr>
        <w:spacing w:line="360" w:lineRule="auto"/>
        <w:jc w:val="both"/>
        <w:rPr>
          <w:rFonts w:ascii="Arial" w:hAnsi="Arial" w:cs="Arial"/>
          <w:bCs/>
        </w:rPr>
      </w:pPr>
    </w:p>
    <w:p w14:paraId="1A55E917" w14:textId="77777777" w:rsidR="00BA3982" w:rsidRPr="00C105A5" w:rsidRDefault="00BA3982" w:rsidP="00BA3982">
      <w:pPr>
        <w:spacing w:line="360" w:lineRule="auto"/>
        <w:ind w:left="1440" w:hanging="1440"/>
        <w:jc w:val="both"/>
        <w:rPr>
          <w:rFonts w:ascii="Arial" w:hAnsi="Arial" w:cs="Arial"/>
        </w:rPr>
      </w:pPr>
      <w:bookmarkStart w:id="8" w:name="_Hlk145954582"/>
      <w:r w:rsidRPr="00C105A5">
        <w:rPr>
          <w:rFonts w:ascii="Arial" w:hAnsi="Arial" w:cs="Arial"/>
          <w:b/>
          <w:bCs/>
          <w:color w:val="C0504D"/>
        </w:rPr>
        <w:t>Painéal</w:t>
      </w:r>
      <w:r>
        <w:rPr>
          <w:rFonts w:ascii="Arial" w:hAnsi="Arial" w:cs="Arial"/>
          <w:b/>
          <w:bCs/>
          <w:color w:val="C0504D"/>
        </w:rPr>
        <w:t xml:space="preserve"> A</w:t>
      </w:r>
      <w:r w:rsidRPr="00C105A5">
        <w:rPr>
          <w:rFonts w:ascii="Arial" w:hAnsi="Arial" w:cs="Arial"/>
          <w:color w:val="C0504D"/>
        </w:rPr>
        <w:t>:</w:t>
      </w:r>
      <w:r w:rsidRPr="00C105A5">
        <w:rPr>
          <w:rFonts w:ascii="Arial" w:hAnsi="Arial" w:cs="Arial"/>
        </w:rPr>
        <w:tab/>
        <w:t>(</w:t>
      </w:r>
      <w:r w:rsidRPr="00C105A5">
        <w:rPr>
          <w:rFonts w:ascii="Arial" w:hAnsi="Arial" w:cs="Arial"/>
          <w:b/>
          <w:bCs/>
        </w:rPr>
        <w:t>Faoi réir Earnáil na nÚdarás Áitiúil</w:t>
      </w:r>
      <w:r w:rsidRPr="00C105A5">
        <w:rPr>
          <w:rFonts w:ascii="Arial" w:hAnsi="Arial" w:cs="Arial"/>
        </w:rPr>
        <w:t xml:space="preserve">) beidh iarratasóirí rathúla, de réir ord fiúntais, ó laistigh d’Earnáil na nÚdarás Áitiúil amháin, i.e. iarrthóirí atá ag obair i dTionól Áitiúil nó i dTionól Réigiúnach (más infheidhme). </w:t>
      </w:r>
    </w:p>
    <w:p w14:paraId="6CDBDB50" w14:textId="77777777" w:rsidR="00BA3982" w:rsidRPr="00C105A5" w:rsidRDefault="00BA3982" w:rsidP="00BA3982">
      <w:pPr>
        <w:spacing w:line="360" w:lineRule="auto"/>
        <w:jc w:val="both"/>
        <w:rPr>
          <w:rFonts w:ascii="Arial" w:hAnsi="Arial" w:cs="Arial"/>
        </w:rPr>
      </w:pPr>
    </w:p>
    <w:p w14:paraId="49798299" w14:textId="77777777" w:rsidR="00BA3982" w:rsidRPr="00C105A5" w:rsidRDefault="00BA3982" w:rsidP="00BA3982">
      <w:pPr>
        <w:spacing w:line="360" w:lineRule="auto"/>
        <w:ind w:left="1440" w:hanging="1440"/>
        <w:jc w:val="both"/>
        <w:rPr>
          <w:rFonts w:ascii="Arial" w:hAnsi="Arial" w:cs="Arial"/>
        </w:rPr>
      </w:pPr>
      <w:r w:rsidRPr="00C105A5">
        <w:rPr>
          <w:rFonts w:ascii="Arial" w:hAnsi="Arial" w:cs="Arial"/>
          <w:b/>
          <w:bCs/>
          <w:color w:val="C0504D"/>
        </w:rPr>
        <w:t>Painéal B:</w:t>
      </w:r>
      <w:r w:rsidRPr="00C105A5">
        <w:rPr>
          <w:rFonts w:ascii="Arial" w:hAnsi="Arial" w:cs="Arial"/>
        </w:rPr>
        <w:tab/>
        <w:t xml:space="preserve"> (</w:t>
      </w:r>
      <w:r w:rsidRPr="00C105A5">
        <w:rPr>
          <w:rFonts w:ascii="Arial" w:hAnsi="Arial" w:cs="Arial"/>
          <w:b/>
          <w:bCs/>
        </w:rPr>
        <w:t>Comórtas Oscailte</w:t>
      </w:r>
      <w:r w:rsidRPr="00C105A5">
        <w:rPr>
          <w:rFonts w:ascii="Arial" w:hAnsi="Arial" w:cs="Arial"/>
        </w:rPr>
        <w:t xml:space="preserve">) comhdhéanta d’iarratasóirí rathúla in ord fiúntais agus d’fhéadfadh iarrthóirí atá ag fónamh in Údarás Áitiúil, Tionól Réigiúnach agus iarrthóirí seachtracha a bheith san áireamh. </w:t>
      </w:r>
    </w:p>
    <w:p w14:paraId="55940F35" w14:textId="77777777" w:rsidR="00BA3982" w:rsidRPr="00C105A5" w:rsidRDefault="00BA3982" w:rsidP="00BA3982">
      <w:pPr>
        <w:spacing w:line="360" w:lineRule="auto"/>
        <w:jc w:val="both"/>
        <w:rPr>
          <w:rFonts w:ascii="Arial" w:hAnsi="Arial" w:cs="Arial"/>
        </w:rPr>
      </w:pPr>
    </w:p>
    <w:p w14:paraId="2C18461D" w14:textId="77777777" w:rsidR="00BA3982" w:rsidRPr="00C105A5" w:rsidRDefault="00BA3982" w:rsidP="00BA3982">
      <w:pPr>
        <w:spacing w:line="360" w:lineRule="auto"/>
        <w:ind w:left="1440" w:hanging="1440"/>
        <w:jc w:val="both"/>
        <w:rPr>
          <w:rFonts w:ascii="Arial" w:hAnsi="Arial" w:cs="Arial"/>
          <w:bCs/>
        </w:rPr>
      </w:pPr>
      <w:r w:rsidRPr="00C105A5">
        <w:rPr>
          <w:rFonts w:ascii="Arial" w:hAnsi="Arial" w:cs="Arial"/>
          <w:b/>
          <w:bCs/>
          <w:color w:val="C0504D"/>
        </w:rPr>
        <w:t>Painéal C:</w:t>
      </w:r>
      <w:r w:rsidRPr="00C105A5">
        <w:rPr>
          <w:rFonts w:ascii="Arial" w:hAnsi="Arial" w:cs="Arial"/>
        </w:rPr>
        <w:tab/>
        <w:t xml:space="preserve"> (</w:t>
      </w:r>
      <w:r w:rsidRPr="00C105A5">
        <w:rPr>
          <w:rFonts w:ascii="Arial" w:hAnsi="Arial" w:cs="Arial"/>
          <w:b/>
          <w:bCs/>
        </w:rPr>
        <w:t>In éineacht le Comhairle Cathrach na Gaillimhe</w:t>
      </w:r>
      <w:r w:rsidRPr="00C105A5">
        <w:rPr>
          <w:rFonts w:ascii="Arial" w:hAnsi="Arial" w:cs="Arial"/>
        </w:rPr>
        <w:t xml:space="preserve">) beidh iarratasóirí rathúla, de réir ord fiúntais, ó laistigh de Chomhairle Cathrach na Gaillimhe amháin.  </w:t>
      </w:r>
    </w:p>
    <w:bookmarkEnd w:id="8"/>
    <w:p w14:paraId="3A46828E" w14:textId="77777777" w:rsidR="00BA3982" w:rsidRPr="00C105A5" w:rsidRDefault="00BA3982" w:rsidP="00BA3982">
      <w:pPr>
        <w:spacing w:line="360" w:lineRule="auto"/>
        <w:jc w:val="both"/>
        <w:rPr>
          <w:rFonts w:ascii="Arial" w:hAnsi="Arial" w:cs="Arial"/>
          <w:bCs/>
        </w:rPr>
      </w:pPr>
    </w:p>
    <w:p w14:paraId="3E0B4805" w14:textId="77777777" w:rsidR="00BA3982" w:rsidRPr="00C105A5" w:rsidRDefault="00BA3982" w:rsidP="00BA3982">
      <w:pPr>
        <w:spacing w:line="360" w:lineRule="auto"/>
        <w:jc w:val="both"/>
        <w:rPr>
          <w:rFonts w:ascii="Arial" w:hAnsi="Arial" w:cs="Arial"/>
          <w:bCs/>
        </w:rPr>
      </w:pPr>
      <w:r w:rsidRPr="00C105A5">
        <w:rPr>
          <w:rFonts w:ascii="Arial" w:hAnsi="Arial" w:cs="Arial"/>
          <w:bCs/>
        </w:rPr>
        <w:t>Tá an próiseas fógraíochta chun poist a líonadh de réir na nósanna imeachta seo bunaithe ar an méid seo a leanas:</w:t>
      </w:r>
    </w:p>
    <w:p w14:paraId="51D6B7C4" w14:textId="77777777" w:rsidR="00BA3982" w:rsidRPr="00C105A5" w:rsidRDefault="00BA3982" w:rsidP="00BA3982">
      <w:pPr>
        <w:pStyle w:val="ListParagraph"/>
        <w:numPr>
          <w:ilvl w:val="0"/>
          <w:numId w:val="31"/>
        </w:numPr>
        <w:spacing w:line="360" w:lineRule="auto"/>
        <w:jc w:val="both"/>
        <w:rPr>
          <w:rFonts w:ascii="Arial" w:hAnsi="Arial" w:cs="Arial"/>
          <w:bCs/>
        </w:rPr>
      </w:pPr>
      <w:r w:rsidRPr="00C105A5">
        <w:rPr>
          <w:rFonts w:ascii="Arial" w:hAnsi="Arial" w:cs="Arial"/>
          <w:bCs/>
        </w:rPr>
        <w:t xml:space="preserve">Fógraíocht a dhéanamh ar chomórtas amháin agus </w:t>
      </w:r>
    </w:p>
    <w:p w14:paraId="3554ACC6" w14:textId="77777777" w:rsidR="00BA3982" w:rsidRPr="00C105A5" w:rsidRDefault="00BA3982" w:rsidP="00BA3982">
      <w:pPr>
        <w:pStyle w:val="ListParagraph"/>
        <w:numPr>
          <w:ilvl w:val="0"/>
          <w:numId w:val="31"/>
        </w:numPr>
        <w:spacing w:line="360" w:lineRule="auto"/>
        <w:jc w:val="both"/>
        <w:rPr>
          <w:rFonts w:ascii="Arial" w:hAnsi="Arial" w:cs="Arial"/>
          <w:bCs/>
        </w:rPr>
      </w:pPr>
      <w:r w:rsidRPr="00C105A5">
        <w:rPr>
          <w:rFonts w:ascii="Arial" w:hAnsi="Arial" w:cs="Arial"/>
          <w:bCs/>
        </w:rPr>
        <w:t xml:space="preserve">Trí phainéal ar leith a fhoirmiú chun freastal ar riachtanais an chóimheasa post a bheidh teoranta d’earnáil an rialtais áitiúil, oscailte agus teoranta don údarás áitiúil mar atá léirithe thuas. </w:t>
      </w:r>
    </w:p>
    <w:p w14:paraId="0C750837" w14:textId="77777777" w:rsidR="00BA3982" w:rsidRDefault="00BA3982" w:rsidP="00BA3982">
      <w:pPr>
        <w:spacing w:line="360" w:lineRule="auto"/>
        <w:rPr>
          <w:rFonts w:ascii="Arial" w:hAnsi="Arial" w:cs="Arial"/>
          <w:b/>
          <w:snapToGrid w:val="0"/>
          <w:lang w:eastAsia="en-GB" w:bidi="ar-SA"/>
        </w:rPr>
      </w:pPr>
    </w:p>
    <w:p w14:paraId="1BCBF763" w14:textId="77777777" w:rsidR="00F74C66" w:rsidRDefault="00F74C66" w:rsidP="00FF5E26">
      <w:pPr>
        <w:spacing w:line="360" w:lineRule="auto"/>
        <w:rPr>
          <w:rFonts w:ascii="Arial" w:hAnsi="Arial" w:cs="Arial"/>
          <w:b/>
          <w:snapToGrid w:val="0"/>
          <w:lang w:eastAsia="en-GB" w:bidi="ar-SA"/>
        </w:rPr>
      </w:pPr>
    </w:p>
    <w:p w14:paraId="316F7F68" w14:textId="77777777" w:rsidR="00BA3982" w:rsidRPr="00FF5E26" w:rsidRDefault="00BA3982"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lastRenderedPageBreak/>
        <w:t xml:space="preserve">Luach Saothair </w:t>
      </w:r>
    </w:p>
    <w:p w14:paraId="4D8D3684" w14:textId="03DCAE1B"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Pr="00BA3982">
        <w:rPr>
          <w:rFonts w:ascii="Arial" w:hAnsi="Arial" w:cs="Arial"/>
        </w:rPr>
        <w:t>Imlitir EL 0</w:t>
      </w:r>
      <w:r w:rsidR="00341091" w:rsidRPr="00BA3982">
        <w:rPr>
          <w:rFonts w:ascii="Arial" w:hAnsi="Arial" w:cs="Arial"/>
        </w:rPr>
        <w:t>3</w:t>
      </w:r>
      <w:r w:rsidRPr="00BA3982">
        <w:rPr>
          <w:rFonts w:ascii="Arial" w:hAnsi="Arial" w:cs="Arial"/>
        </w:rPr>
        <w:t>/202</w:t>
      </w:r>
      <w:r w:rsidR="00B05764" w:rsidRPr="00BA3982">
        <w:rPr>
          <w:rFonts w:ascii="Arial" w:hAnsi="Arial" w:cs="Arial"/>
        </w:rPr>
        <w:t>5</w:t>
      </w:r>
      <w:r w:rsidRPr="00BA3982">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941B2B" w:rsidRPr="004B631A" w14:paraId="7CBA487F" w14:textId="77777777" w:rsidTr="00D01793">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D9546" w14:textId="6E9CF378"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46473C5"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eastAsia="Times New Roman" w:hAnsi="Arial" w:cs="Arial"/>
                <w:b/>
                <w:bCs/>
                <w:color w:val="000000"/>
                <w:kern w:val="0"/>
                <w:lang w:eastAsia="en-GB" w:bidi="ar-SA"/>
              </w:rPr>
              <w:t>01/03/2025</w:t>
            </w:r>
          </w:p>
        </w:tc>
      </w:tr>
      <w:tr w:rsidR="00941B2B" w:rsidRPr="004B631A" w14:paraId="182EA7C3"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17C1A9D"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6115B0DB"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€35,260</w:t>
            </w:r>
          </w:p>
        </w:tc>
      </w:tr>
      <w:tr w:rsidR="00941B2B" w:rsidRPr="004B631A" w14:paraId="35BFA60D"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0E6B463"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3DA31DEB"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€37,366</w:t>
            </w:r>
          </w:p>
        </w:tc>
      </w:tr>
      <w:tr w:rsidR="00941B2B" w:rsidRPr="004B631A" w14:paraId="3F00EEB1"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45206DC"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29DDDA00"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€40,355</w:t>
            </w:r>
          </w:p>
        </w:tc>
      </w:tr>
      <w:tr w:rsidR="00941B2B" w:rsidRPr="004B631A" w14:paraId="35B18FED"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1D1DB16"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0ACEAC38"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€42,318</w:t>
            </w:r>
          </w:p>
        </w:tc>
      </w:tr>
      <w:tr w:rsidR="00941B2B" w:rsidRPr="004B631A" w14:paraId="20B6E43C"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7EB37AF"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15C42472"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€44,035</w:t>
            </w:r>
          </w:p>
        </w:tc>
      </w:tr>
      <w:tr w:rsidR="00941B2B" w:rsidRPr="004B631A" w14:paraId="59745FEC"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35E9BD4" w14:textId="77777777" w:rsidR="00941B2B" w:rsidRPr="004B631A" w:rsidRDefault="00941B2B" w:rsidP="00D01793">
            <w:pPr>
              <w:widowControl/>
              <w:suppressAutoHyphens w:val="0"/>
              <w:spacing w:line="360" w:lineRule="auto"/>
              <w:rPr>
                <w:rFonts w:ascii="Arial" w:hAnsi="Arial" w:cs="Arial"/>
                <w:color w:val="000000"/>
              </w:rPr>
            </w:pPr>
            <w:r w:rsidRPr="004B631A">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7F8CD92C" w14:textId="77777777" w:rsidR="00941B2B" w:rsidRPr="004B631A" w:rsidRDefault="00941B2B" w:rsidP="00D01793">
            <w:pPr>
              <w:widowControl/>
              <w:suppressAutoHyphens w:val="0"/>
              <w:spacing w:line="360" w:lineRule="auto"/>
              <w:rPr>
                <w:rFonts w:ascii="Arial" w:hAnsi="Arial" w:cs="Arial"/>
                <w:b/>
                <w:bCs/>
                <w:color w:val="000000"/>
              </w:rPr>
            </w:pPr>
            <w:r w:rsidRPr="004B631A">
              <w:rPr>
                <w:rFonts w:ascii="Arial" w:hAnsi="Arial" w:cs="Arial"/>
                <w:b/>
                <w:bCs/>
                <w:color w:val="000000"/>
              </w:rPr>
              <w:t>€45,696</w:t>
            </w:r>
          </w:p>
        </w:tc>
      </w:tr>
      <w:tr w:rsidR="00941B2B" w:rsidRPr="004B631A" w14:paraId="5E1A3D6E"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090D326" w14:textId="77777777" w:rsidR="00941B2B" w:rsidRPr="004B631A" w:rsidRDefault="00941B2B" w:rsidP="00D01793">
            <w:pPr>
              <w:widowControl/>
              <w:suppressAutoHyphens w:val="0"/>
              <w:spacing w:line="360" w:lineRule="auto"/>
              <w:rPr>
                <w:rFonts w:ascii="Arial" w:hAnsi="Arial" w:cs="Arial"/>
                <w:color w:val="000000"/>
              </w:rPr>
            </w:pPr>
            <w:r w:rsidRPr="004B631A">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2F0140A8" w14:textId="77777777" w:rsidR="00941B2B" w:rsidRPr="004B631A" w:rsidRDefault="00941B2B" w:rsidP="00D01793">
            <w:pPr>
              <w:widowControl/>
              <w:suppressAutoHyphens w:val="0"/>
              <w:spacing w:line="360" w:lineRule="auto"/>
              <w:rPr>
                <w:rFonts w:ascii="Arial" w:hAnsi="Arial" w:cs="Arial"/>
                <w:b/>
                <w:bCs/>
                <w:color w:val="000000"/>
              </w:rPr>
            </w:pPr>
            <w:r w:rsidRPr="004B631A">
              <w:rPr>
                <w:rFonts w:ascii="Arial" w:hAnsi="Arial" w:cs="Arial"/>
                <w:b/>
                <w:bCs/>
                <w:color w:val="000000"/>
              </w:rPr>
              <w:t>€47,938</w:t>
            </w:r>
          </w:p>
        </w:tc>
      </w:tr>
      <w:tr w:rsidR="00941B2B" w:rsidRPr="004B631A" w14:paraId="724C5C67"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FB37AFB" w14:textId="77777777" w:rsidR="00941B2B" w:rsidRPr="004B631A" w:rsidRDefault="00941B2B" w:rsidP="00D01793">
            <w:pPr>
              <w:widowControl/>
              <w:suppressAutoHyphens w:val="0"/>
              <w:spacing w:line="360" w:lineRule="auto"/>
              <w:rPr>
                <w:rFonts w:ascii="Arial" w:hAnsi="Arial" w:cs="Arial"/>
                <w:color w:val="000000"/>
              </w:rPr>
            </w:pPr>
            <w:r w:rsidRPr="004B631A">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1381B6BE" w14:textId="77777777" w:rsidR="00941B2B" w:rsidRPr="004B631A" w:rsidRDefault="00941B2B" w:rsidP="00D01793">
            <w:pPr>
              <w:widowControl/>
              <w:suppressAutoHyphens w:val="0"/>
              <w:spacing w:line="360" w:lineRule="auto"/>
              <w:rPr>
                <w:rFonts w:ascii="Arial" w:hAnsi="Arial" w:cs="Arial"/>
                <w:b/>
                <w:bCs/>
                <w:color w:val="000000"/>
              </w:rPr>
            </w:pPr>
            <w:r w:rsidRPr="004B631A">
              <w:rPr>
                <w:rFonts w:ascii="Arial" w:hAnsi="Arial" w:cs="Arial"/>
                <w:b/>
                <w:bCs/>
                <w:color w:val="000000"/>
              </w:rPr>
              <w:t>€49,560</w:t>
            </w:r>
          </w:p>
        </w:tc>
      </w:tr>
      <w:tr w:rsidR="00941B2B" w:rsidRPr="004B631A" w14:paraId="27A07082"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681E343" w14:textId="77777777" w:rsidR="00941B2B" w:rsidRPr="004B631A" w:rsidRDefault="00941B2B" w:rsidP="00D01793">
            <w:pPr>
              <w:widowControl/>
              <w:suppressAutoHyphens w:val="0"/>
              <w:spacing w:line="360" w:lineRule="auto"/>
              <w:rPr>
                <w:rFonts w:ascii="Arial" w:hAnsi="Arial" w:cs="Arial"/>
                <w:color w:val="000000"/>
              </w:rPr>
            </w:pPr>
            <w:r w:rsidRPr="004B631A">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6FF86751" w14:textId="77777777" w:rsidR="00941B2B" w:rsidRPr="004B631A" w:rsidRDefault="00941B2B" w:rsidP="00D01793">
            <w:pPr>
              <w:widowControl/>
              <w:suppressAutoHyphens w:val="0"/>
              <w:spacing w:line="360" w:lineRule="auto"/>
              <w:rPr>
                <w:rFonts w:ascii="Arial" w:hAnsi="Arial" w:cs="Arial"/>
                <w:b/>
                <w:bCs/>
                <w:color w:val="000000"/>
              </w:rPr>
            </w:pPr>
            <w:r w:rsidRPr="004B631A">
              <w:rPr>
                <w:rFonts w:ascii="Arial" w:hAnsi="Arial" w:cs="Arial"/>
                <w:b/>
                <w:bCs/>
                <w:color w:val="000000"/>
              </w:rPr>
              <w:t>€51,210</w:t>
            </w:r>
          </w:p>
        </w:tc>
      </w:tr>
      <w:tr w:rsidR="00941B2B" w:rsidRPr="004B631A" w14:paraId="66E1451F"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108FC39"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60C0FE1B"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€52,768</w:t>
            </w:r>
          </w:p>
        </w:tc>
      </w:tr>
      <w:tr w:rsidR="00941B2B" w:rsidRPr="004B631A" w14:paraId="65D94ADB" w14:textId="77777777" w:rsidTr="00D0179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B25A501" w14:textId="77777777" w:rsidR="00941B2B" w:rsidRPr="004B631A" w:rsidRDefault="00941B2B" w:rsidP="00D01793">
            <w:pPr>
              <w:widowControl/>
              <w:suppressAutoHyphens w:val="0"/>
              <w:spacing w:line="360" w:lineRule="auto"/>
              <w:rPr>
                <w:rFonts w:ascii="Arial" w:eastAsia="Times New Roman" w:hAnsi="Arial" w:cs="Arial"/>
                <w:color w:val="000000"/>
                <w:kern w:val="0"/>
                <w:lang w:eastAsia="en-GB" w:bidi="ar-SA"/>
              </w:rPr>
            </w:pPr>
            <w:r w:rsidRPr="004B631A">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1E38030A" w14:textId="77777777" w:rsidR="00941B2B" w:rsidRPr="004B631A" w:rsidRDefault="00941B2B" w:rsidP="00D01793">
            <w:pPr>
              <w:widowControl/>
              <w:suppressAutoHyphens w:val="0"/>
              <w:spacing w:line="360" w:lineRule="auto"/>
              <w:rPr>
                <w:rFonts w:ascii="Arial" w:eastAsia="Times New Roman" w:hAnsi="Arial" w:cs="Arial"/>
                <w:b/>
                <w:bCs/>
                <w:color w:val="000000"/>
                <w:kern w:val="0"/>
                <w:lang w:eastAsia="en-GB" w:bidi="ar-SA"/>
              </w:rPr>
            </w:pPr>
            <w:r w:rsidRPr="004B631A">
              <w:rPr>
                <w:rFonts w:ascii="Arial" w:hAnsi="Arial" w:cs="Arial"/>
                <w:b/>
                <w:bCs/>
                <w:color w:val="000000"/>
              </w:rPr>
              <w:t>€54,367</w:t>
            </w:r>
          </w:p>
        </w:tc>
      </w:tr>
    </w:tbl>
    <w:p w14:paraId="527ED20F" w14:textId="77777777" w:rsidR="001A3079" w:rsidRPr="00FF5E26" w:rsidRDefault="001A3079" w:rsidP="00FF5E26">
      <w:pPr>
        <w:spacing w:line="360" w:lineRule="auto"/>
        <w:rPr>
          <w:rFonts w:ascii="Arial" w:hAnsi="Arial" w:cs="Arial"/>
        </w:rPr>
      </w:pPr>
    </w:p>
    <w:p w14:paraId="76027D5F" w14:textId="5A0FBD85"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941B2B">
        <w:rPr>
          <w:rFonts w:ascii="Arial" w:eastAsia="Times New Roman" w:hAnsi="Arial" w:cs="Arial"/>
          <w:bCs/>
          <w:color w:val="000000" w:themeColor="text1"/>
          <w:lang w:val="ga-IE" w:eastAsia="en-IE"/>
        </w:rPr>
        <w:t>€35,260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lastRenderedPageBreak/>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BA3982" w:rsidRDefault="00721B38" w:rsidP="00FF5E26">
      <w:pPr>
        <w:tabs>
          <w:tab w:val="left" w:pos="540"/>
        </w:tabs>
        <w:spacing w:line="360" w:lineRule="auto"/>
        <w:rPr>
          <w:rFonts w:ascii="Arial" w:hAnsi="Arial" w:cs="Arial"/>
          <w:snapToGrid w:val="0"/>
          <w:lang w:eastAsia="en-GB" w:bidi="ar-SA"/>
        </w:rPr>
      </w:pPr>
      <w:r w:rsidRPr="00BA3982">
        <w:rPr>
          <w:rFonts w:ascii="Arial" w:hAnsi="Arial" w:cs="Arial"/>
          <w:b/>
          <w:smallCaps/>
          <w:snapToGrid w:val="0"/>
          <w:u w:val="single"/>
          <w:lang w:val="ga-IE" w:eastAsia="en-GB" w:bidi="ar-SA"/>
        </w:rPr>
        <w:t>Uaire Dualgais</w:t>
      </w:r>
      <w:r w:rsidRPr="00BA3982">
        <w:rPr>
          <w:rFonts w:ascii="Arial" w:hAnsi="Arial" w:cs="Arial"/>
          <w:b/>
          <w:smallCaps/>
          <w:snapToGrid w:val="0"/>
          <w:u w:val="single"/>
          <w:lang w:eastAsia="en-GB" w:bidi="ar-SA"/>
        </w:rPr>
        <w:t xml:space="preserve"> </w:t>
      </w:r>
    </w:p>
    <w:p w14:paraId="622A0BC2" w14:textId="0BA13ED5" w:rsidR="00721B38" w:rsidRPr="00BA3982" w:rsidRDefault="00721B38" w:rsidP="00FF5E26">
      <w:pPr>
        <w:tabs>
          <w:tab w:val="left" w:pos="540"/>
        </w:tabs>
        <w:spacing w:line="360" w:lineRule="auto"/>
        <w:rPr>
          <w:rFonts w:ascii="Arial" w:hAnsi="Arial" w:cs="Arial"/>
          <w:snapToGrid w:val="0"/>
          <w:lang w:eastAsia="en-GB" w:bidi="ar-SA"/>
        </w:rPr>
      </w:pPr>
      <w:r w:rsidRPr="00BA3982">
        <w:rPr>
          <w:rFonts w:ascii="Arial" w:hAnsi="Arial" w:cs="Arial"/>
          <w:snapToGrid w:val="0"/>
          <w:lang w:val="ga-IE" w:eastAsia="en-GB" w:bidi="ar-SA"/>
        </w:rPr>
        <w:t>Éileofar ar an duine a cheapfar seachtain oibre 3</w:t>
      </w:r>
      <w:r w:rsidR="00A03318" w:rsidRPr="00BA3982">
        <w:rPr>
          <w:rFonts w:ascii="Arial" w:hAnsi="Arial" w:cs="Arial"/>
          <w:snapToGrid w:val="0"/>
          <w:lang w:val="ga-IE" w:eastAsia="en-GB" w:bidi="ar-SA"/>
        </w:rPr>
        <w:t>5</w:t>
      </w:r>
      <w:r w:rsidRPr="00BA3982">
        <w:rPr>
          <w:rFonts w:ascii="Arial" w:hAnsi="Arial" w:cs="Arial"/>
          <w:snapToGrid w:val="0"/>
          <w:lang w:val="ga-IE" w:eastAsia="en-GB" w:bidi="ar-SA"/>
        </w:rPr>
        <w:t xml:space="preserve"> uair an chloig a dhéanamh.</w:t>
      </w:r>
      <w:r w:rsidRPr="00BA3982">
        <w:rPr>
          <w:rFonts w:ascii="Arial" w:hAnsi="Arial" w:cs="Arial"/>
          <w:snapToGrid w:val="0"/>
          <w:lang w:eastAsia="en-GB" w:bidi="ar-SA"/>
        </w:rPr>
        <w:t xml:space="preserve"> </w:t>
      </w:r>
      <w:r w:rsidRPr="00BA3982">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BA3982"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BA3982"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BA3982">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BA3982">
        <w:rPr>
          <w:rFonts w:ascii="Arial" w:hAnsi="Arial" w:cs="Arial"/>
          <w:snapToGrid w:val="0"/>
          <w:lang w:val="ga-IE" w:eastAsia="en-GB" w:bidi="ar-SA"/>
        </w:rPr>
        <w:t>30</w:t>
      </w:r>
      <w:r w:rsidR="00721B38" w:rsidRPr="00BA3982">
        <w:rPr>
          <w:rFonts w:ascii="Arial" w:hAnsi="Arial" w:cs="Arial"/>
          <w:snapToGrid w:val="0"/>
          <w:lang w:val="ga-IE" w:eastAsia="en-GB" w:bidi="ar-SA"/>
        </w:rPr>
        <w:t xml:space="preserve"> lá sa bhliain </w:t>
      </w:r>
      <w:r w:rsidR="00641279" w:rsidRPr="00BA3982">
        <w:rPr>
          <w:rFonts w:ascii="Arial" w:hAnsi="Arial" w:cs="Arial"/>
          <w:snapToGrid w:val="0"/>
          <w:lang w:val="ga-IE" w:eastAsia="en-GB" w:bidi="ar-SA"/>
        </w:rPr>
        <w:t>a</w:t>
      </w:r>
      <w:r w:rsidRPr="00BA3982">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BA3982" w:rsidRDefault="00E63C72" w:rsidP="00E63C72">
      <w:pPr>
        <w:spacing w:line="360" w:lineRule="auto"/>
        <w:rPr>
          <w:rFonts w:ascii="Arial" w:eastAsia="Times New Roman" w:hAnsi="Arial" w:cs="Arial"/>
          <w:b/>
          <w:bCs/>
          <w:snapToGrid w:val="0"/>
          <w:u w:val="single"/>
          <w:lang w:eastAsia="en-GB" w:bidi="ar-SA"/>
        </w:rPr>
      </w:pPr>
      <w:r w:rsidRPr="00BA3982">
        <w:rPr>
          <w:rFonts w:ascii="Arial" w:eastAsia="Times New Roman" w:hAnsi="Arial" w:cs="Arial"/>
          <w:b/>
          <w:bCs/>
          <w:snapToGrid w:val="0"/>
          <w:u w:val="single"/>
          <w:lang w:eastAsia="en-GB" w:bidi="ar-SA"/>
        </w:rPr>
        <w:t>Caitheamh Tiomána:</w:t>
      </w:r>
    </w:p>
    <w:p w14:paraId="49823186" w14:textId="78D81515" w:rsidR="00C066C0" w:rsidRDefault="00E63C72" w:rsidP="00E63C72">
      <w:pPr>
        <w:spacing w:line="360" w:lineRule="auto"/>
        <w:rPr>
          <w:rFonts w:ascii="Arial" w:eastAsia="Times New Roman" w:hAnsi="Arial" w:cs="Arial"/>
          <w:snapToGrid w:val="0"/>
          <w:lang w:eastAsia="en-GB" w:bidi="ar-SA"/>
        </w:rPr>
      </w:pPr>
      <w:r w:rsidRPr="00BA3982">
        <w:rPr>
          <w:rFonts w:ascii="Arial" w:eastAsia="Times New Roman" w:hAnsi="Arial" w:cs="Arial"/>
          <w:snapToGrid w:val="0"/>
          <w:lang w:eastAsia="en-GB" w:bidi="ar-SA"/>
        </w:rPr>
        <w:t>Tá sé inmhianaithe go mbeadh ceadúnas tiomána iomlán ag Iarrthóirí. Aisíocfar speansais 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Default="00721B38" w:rsidP="00FF5E26">
      <w:pPr>
        <w:spacing w:line="360" w:lineRule="auto"/>
        <w:rPr>
          <w:rFonts w:ascii="Arial" w:eastAsia="Times New Roman" w:hAnsi="Arial" w:cs="Arial"/>
          <w:b/>
          <w:snapToGrid w:val="0"/>
          <w:u w:val="single"/>
          <w:lang w:eastAsia="en-GB" w:bidi="ar-SA"/>
        </w:rPr>
      </w:pPr>
    </w:p>
    <w:p w14:paraId="6AB17F8A" w14:textId="77777777" w:rsidR="00BA3982" w:rsidRPr="00FF5E26" w:rsidRDefault="00BA3982"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lastRenderedPageBreak/>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03FF67CF" w14:textId="77777777" w:rsidR="00BA3982" w:rsidRDefault="00BA3982" w:rsidP="00FF5E26">
      <w:pPr>
        <w:pStyle w:val="NoSpacing"/>
        <w:spacing w:line="360" w:lineRule="auto"/>
        <w:rPr>
          <w:rFonts w:ascii="Arial" w:hAnsi="Arial" w:cs="Arial"/>
          <w:szCs w:val="24"/>
        </w:rPr>
      </w:pPr>
    </w:p>
    <w:p w14:paraId="0594B6E0" w14:textId="77777777" w:rsidR="00BA3982" w:rsidRDefault="00BA3982" w:rsidP="00FF5E26">
      <w:pPr>
        <w:pStyle w:val="NoSpacing"/>
        <w:spacing w:line="360" w:lineRule="auto"/>
        <w:rPr>
          <w:rFonts w:ascii="Arial" w:hAnsi="Arial" w:cs="Arial"/>
          <w:szCs w:val="24"/>
        </w:rPr>
      </w:pPr>
    </w:p>
    <w:p w14:paraId="4C8335E8" w14:textId="77777777" w:rsidR="00BA3982" w:rsidRDefault="00BA3982" w:rsidP="00FF5E26">
      <w:pPr>
        <w:pStyle w:val="NoSpacing"/>
        <w:spacing w:line="360" w:lineRule="auto"/>
        <w:rPr>
          <w:rFonts w:ascii="Arial" w:hAnsi="Arial" w:cs="Arial"/>
          <w:szCs w:val="24"/>
        </w:rPr>
      </w:pPr>
    </w:p>
    <w:p w14:paraId="07A44933" w14:textId="77777777" w:rsidR="00BA3982" w:rsidRPr="00FF5E26" w:rsidRDefault="00BA3982"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5E57BBAA"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w:t>
      </w:r>
      <w:r w:rsidRPr="00BA3982">
        <w:rPr>
          <w:rFonts w:ascii="Arial" w:hAnsi="Arial" w:cs="Arial"/>
          <w:b/>
          <w:bCs/>
          <w:lang w:val="ga"/>
        </w:rPr>
        <w:t>Gaillimhe, Halla na Cathrach, Bóthar an Choláiste, Gaillimh,</w:t>
      </w:r>
      <w:r w:rsidRPr="00BA3982">
        <w:rPr>
          <w:rFonts w:ascii="Arial" w:hAnsi="Arial" w:cs="Arial"/>
          <w:lang w:val="ga"/>
        </w:rPr>
        <w:t xml:space="preserve"> tráth nach déanaí </w:t>
      </w:r>
      <w:bookmarkStart w:id="9" w:name="_Hlk138411002"/>
      <w:r w:rsidRPr="00BA3982">
        <w:rPr>
          <w:rFonts w:ascii="Arial" w:hAnsi="Arial" w:cs="Arial"/>
          <w:lang w:val="ga"/>
        </w:rPr>
        <w:t xml:space="preserve">ná </w:t>
      </w:r>
      <w:bookmarkEnd w:id="9"/>
      <w:r w:rsidR="00AE4884" w:rsidRPr="00AE4884">
        <w:rPr>
          <w:rFonts w:ascii="Arial" w:hAnsi="Arial" w:cs="Arial"/>
          <w:b/>
          <w:bCs/>
          <w:u w:val="single"/>
        </w:rPr>
        <w:t>4.00pm Dé Déardaoin, 19 Meitheamh 2025</w:t>
      </w:r>
      <w:r w:rsidR="00AE4884">
        <w:rPr>
          <w:rFonts w:ascii="Arial" w:hAnsi="Arial" w:cs="Arial"/>
          <w:b/>
          <w:bCs/>
          <w:u w:val="single"/>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7685732"/>
      <w:docPartObj>
        <w:docPartGallery w:val="Page Numbers (Bottom of Page)"/>
        <w:docPartUnique/>
      </w:docPartObj>
    </w:sdtPr>
    <w:sdtEndPr/>
    <w:sdtContent>
      <w:p w14:paraId="0BAF76E1" w14:textId="77777777" w:rsidR="00EA5427" w:rsidRPr="00BA3982" w:rsidRDefault="00EA5427">
        <w:pPr>
          <w:pStyle w:val="Footer"/>
          <w:jc w:val="right"/>
          <w:rPr>
            <w:rFonts w:ascii="Arial" w:hAnsi="Arial" w:cs="Arial"/>
          </w:rPr>
        </w:pPr>
        <w:r w:rsidRPr="00BA3982">
          <w:rPr>
            <w:rFonts w:ascii="Arial" w:hAnsi="Arial" w:cs="Arial"/>
            <w:noProof/>
            <w:lang w:val="ga"/>
          </w:rPr>
          <w:fldChar w:fldCharType="begin"/>
        </w:r>
        <w:r w:rsidRPr="00BA3982">
          <w:rPr>
            <w:rFonts w:ascii="Arial" w:hAnsi="Arial" w:cs="Arial"/>
            <w:noProof/>
            <w:lang w:val="ga"/>
          </w:rPr>
          <w:instrText xml:space="preserve"> PAGE   \* MERGEFORMAT </w:instrText>
        </w:r>
        <w:r w:rsidRPr="00BA3982">
          <w:rPr>
            <w:rFonts w:ascii="Arial" w:hAnsi="Arial" w:cs="Arial"/>
            <w:noProof/>
            <w:lang w:val="ga"/>
          </w:rPr>
          <w:fldChar w:fldCharType="separate"/>
        </w:r>
        <w:r w:rsidR="0008668F" w:rsidRPr="00BA3982">
          <w:rPr>
            <w:rFonts w:ascii="Arial" w:hAnsi="Arial" w:cs="Arial"/>
            <w:noProof/>
            <w:lang w:val="ga"/>
          </w:rPr>
          <w:t>12</w:t>
        </w:r>
        <w:r w:rsidRPr="00BA3982">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0791A847" w:rsidR="001E660F" w:rsidRPr="00341091" w:rsidRDefault="00BA3982" w:rsidP="001E660F">
    <w:pPr>
      <w:pStyle w:val="BlockText"/>
      <w:spacing w:line="360" w:lineRule="auto"/>
      <w:ind w:right="-765"/>
      <w:jc w:val="center"/>
      <w:rPr>
        <w:rFonts w:ascii="Arial" w:hAnsi="Arial" w:cs="Arial"/>
        <w:b/>
        <w:bCs/>
      </w:rPr>
    </w:pPr>
    <w:r>
      <w:rPr>
        <w:rFonts w:ascii="Arial" w:hAnsi="Arial" w:cs="Arial"/>
        <w:b/>
        <w:bCs/>
      </w:rPr>
      <w:t>Oifigeach Cúnta Foirne</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34235"/>
    <w:multiLevelType w:val="hybridMultilevel"/>
    <w:tmpl w:val="69788D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1996B38"/>
    <w:multiLevelType w:val="hybridMultilevel"/>
    <w:tmpl w:val="11F2E06C"/>
    <w:lvl w:ilvl="0" w:tplc="18090017">
      <w:start w:val="1"/>
      <w:numFmt w:val="lowerLetter"/>
      <w:lvlText w:val="%1)"/>
      <w:lvlJc w:val="left"/>
      <w:pPr>
        <w:ind w:left="502" w:hanging="360"/>
      </w:pPr>
      <w:rPr>
        <w:rFonts w:hint="default"/>
        <w:b w:val="0"/>
        <w:bCs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D193745"/>
    <w:multiLevelType w:val="hybridMultilevel"/>
    <w:tmpl w:val="D17AEAAE"/>
    <w:lvl w:ilvl="0" w:tplc="ADE80F64">
      <w:start w:val="1"/>
      <w:numFmt w:val="lowerLetter"/>
      <w:lvlText w:val="(%1)"/>
      <w:lvlJc w:val="left"/>
      <w:pPr>
        <w:ind w:left="1080" w:hanging="360"/>
      </w:pPr>
      <w:rPr>
        <w:rFonts w:hint="default"/>
        <w:b w:val="0"/>
        <w:bCs/>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 w15:restartNumberingAfterBreak="0">
    <w:nsid w:val="0EDA7967"/>
    <w:multiLevelType w:val="hybridMultilevel"/>
    <w:tmpl w:val="58925D32"/>
    <w:lvl w:ilvl="0" w:tplc="32E6ED14">
      <w:start w:val="1"/>
      <w:numFmt w:val="bullet"/>
      <w:lvlText w:val=""/>
      <w:lvlJc w:val="left"/>
      <w:pPr>
        <w:ind w:left="720" w:hanging="360"/>
      </w:pPr>
      <w:rPr>
        <w:rFonts w:ascii="Symbol" w:hAnsi="Symbol" w:hint="default"/>
      </w:rPr>
    </w:lvl>
    <w:lvl w:ilvl="1" w:tplc="A1FA8446" w:tentative="1">
      <w:start w:val="1"/>
      <w:numFmt w:val="bullet"/>
      <w:lvlText w:val="o"/>
      <w:lvlJc w:val="left"/>
      <w:pPr>
        <w:ind w:left="1440" w:hanging="360"/>
      </w:pPr>
      <w:rPr>
        <w:rFonts w:ascii="Courier New" w:hAnsi="Courier New" w:cs="Courier New" w:hint="default"/>
      </w:rPr>
    </w:lvl>
    <w:lvl w:ilvl="2" w:tplc="05CCA160" w:tentative="1">
      <w:start w:val="1"/>
      <w:numFmt w:val="bullet"/>
      <w:lvlText w:val=""/>
      <w:lvlJc w:val="left"/>
      <w:pPr>
        <w:ind w:left="2160" w:hanging="360"/>
      </w:pPr>
      <w:rPr>
        <w:rFonts w:ascii="Wingdings" w:hAnsi="Wingdings" w:hint="default"/>
      </w:rPr>
    </w:lvl>
    <w:lvl w:ilvl="3" w:tplc="5E72B03A" w:tentative="1">
      <w:start w:val="1"/>
      <w:numFmt w:val="bullet"/>
      <w:lvlText w:val=""/>
      <w:lvlJc w:val="left"/>
      <w:pPr>
        <w:ind w:left="2880" w:hanging="360"/>
      </w:pPr>
      <w:rPr>
        <w:rFonts w:ascii="Symbol" w:hAnsi="Symbol" w:hint="default"/>
      </w:rPr>
    </w:lvl>
    <w:lvl w:ilvl="4" w:tplc="2A5C923A" w:tentative="1">
      <w:start w:val="1"/>
      <w:numFmt w:val="bullet"/>
      <w:lvlText w:val="o"/>
      <w:lvlJc w:val="left"/>
      <w:pPr>
        <w:ind w:left="3600" w:hanging="360"/>
      </w:pPr>
      <w:rPr>
        <w:rFonts w:ascii="Courier New" w:hAnsi="Courier New" w:cs="Courier New" w:hint="default"/>
      </w:rPr>
    </w:lvl>
    <w:lvl w:ilvl="5" w:tplc="5C82806A" w:tentative="1">
      <w:start w:val="1"/>
      <w:numFmt w:val="bullet"/>
      <w:lvlText w:val=""/>
      <w:lvlJc w:val="left"/>
      <w:pPr>
        <w:ind w:left="4320" w:hanging="360"/>
      </w:pPr>
      <w:rPr>
        <w:rFonts w:ascii="Wingdings" w:hAnsi="Wingdings" w:hint="default"/>
      </w:rPr>
    </w:lvl>
    <w:lvl w:ilvl="6" w:tplc="CD189530" w:tentative="1">
      <w:start w:val="1"/>
      <w:numFmt w:val="bullet"/>
      <w:lvlText w:val=""/>
      <w:lvlJc w:val="left"/>
      <w:pPr>
        <w:ind w:left="5040" w:hanging="360"/>
      </w:pPr>
      <w:rPr>
        <w:rFonts w:ascii="Symbol" w:hAnsi="Symbol" w:hint="default"/>
      </w:rPr>
    </w:lvl>
    <w:lvl w:ilvl="7" w:tplc="DFAC5F2E" w:tentative="1">
      <w:start w:val="1"/>
      <w:numFmt w:val="bullet"/>
      <w:lvlText w:val="o"/>
      <w:lvlJc w:val="left"/>
      <w:pPr>
        <w:ind w:left="5760" w:hanging="360"/>
      </w:pPr>
      <w:rPr>
        <w:rFonts w:ascii="Courier New" w:hAnsi="Courier New" w:cs="Courier New" w:hint="default"/>
      </w:rPr>
    </w:lvl>
    <w:lvl w:ilvl="8" w:tplc="D27C63B8" w:tentative="1">
      <w:start w:val="1"/>
      <w:numFmt w:val="bullet"/>
      <w:lvlText w:val=""/>
      <w:lvlJc w:val="left"/>
      <w:pPr>
        <w:ind w:left="6480" w:hanging="360"/>
      </w:pPr>
      <w:rPr>
        <w:rFonts w:ascii="Wingdings" w:hAnsi="Wingdings" w:hint="default"/>
      </w:rPr>
    </w:lvl>
  </w:abstractNum>
  <w:abstractNum w:abstractNumId="11" w15:restartNumberingAfterBreak="0">
    <w:nsid w:val="12FE46E5"/>
    <w:multiLevelType w:val="hybridMultilevel"/>
    <w:tmpl w:val="05389C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E8E68E6"/>
    <w:multiLevelType w:val="hybridMultilevel"/>
    <w:tmpl w:val="0CB85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FC03EB7"/>
    <w:multiLevelType w:val="hybridMultilevel"/>
    <w:tmpl w:val="41421498"/>
    <w:lvl w:ilvl="0" w:tplc="AD6C9E4C">
      <w:start w:val="1"/>
      <w:numFmt w:val="bullet"/>
      <w:lvlText w:val=""/>
      <w:lvlJc w:val="left"/>
      <w:pPr>
        <w:ind w:left="720" w:hanging="360"/>
      </w:pPr>
      <w:rPr>
        <w:rFonts w:ascii="Symbol" w:hAnsi="Symbol" w:hint="default"/>
      </w:rPr>
    </w:lvl>
    <w:lvl w:ilvl="1" w:tplc="75640524" w:tentative="1">
      <w:start w:val="1"/>
      <w:numFmt w:val="bullet"/>
      <w:lvlText w:val="o"/>
      <w:lvlJc w:val="left"/>
      <w:pPr>
        <w:ind w:left="1440" w:hanging="360"/>
      </w:pPr>
      <w:rPr>
        <w:rFonts w:ascii="Courier New" w:hAnsi="Courier New" w:cs="Courier New" w:hint="default"/>
      </w:rPr>
    </w:lvl>
    <w:lvl w:ilvl="2" w:tplc="7DFE1158" w:tentative="1">
      <w:start w:val="1"/>
      <w:numFmt w:val="bullet"/>
      <w:lvlText w:val=""/>
      <w:lvlJc w:val="left"/>
      <w:pPr>
        <w:ind w:left="2160" w:hanging="360"/>
      </w:pPr>
      <w:rPr>
        <w:rFonts w:ascii="Wingdings" w:hAnsi="Wingdings" w:hint="default"/>
      </w:rPr>
    </w:lvl>
    <w:lvl w:ilvl="3" w:tplc="E0E8A4D4" w:tentative="1">
      <w:start w:val="1"/>
      <w:numFmt w:val="bullet"/>
      <w:lvlText w:val=""/>
      <w:lvlJc w:val="left"/>
      <w:pPr>
        <w:ind w:left="2880" w:hanging="360"/>
      </w:pPr>
      <w:rPr>
        <w:rFonts w:ascii="Symbol" w:hAnsi="Symbol" w:hint="default"/>
      </w:rPr>
    </w:lvl>
    <w:lvl w:ilvl="4" w:tplc="E340BE00" w:tentative="1">
      <w:start w:val="1"/>
      <w:numFmt w:val="bullet"/>
      <w:lvlText w:val="o"/>
      <w:lvlJc w:val="left"/>
      <w:pPr>
        <w:ind w:left="3600" w:hanging="360"/>
      </w:pPr>
      <w:rPr>
        <w:rFonts w:ascii="Courier New" w:hAnsi="Courier New" w:cs="Courier New" w:hint="default"/>
      </w:rPr>
    </w:lvl>
    <w:lvl w:ilvl="5" w:tplc="B95A3082" w:tentative="1">
      <w:start w:val="1"/>
      <w:numFmt w:val="bullet"/>
      <w:lvlText w:val=""/>
      <w:lvlJc w:val="left"/>
      <w:pPr>
        <w:ind w:left="4320" w:hanging="360"/>
      </w:pPr>
      <w:rPr>
        <w:rFonts w:ascii="Wingdings" w:hAnsi="Wingdings" w:hint="default"/>
      </w:rPr>
    </w:lvl>
    <w:lvl w:ilvl="6" w:tplc="39E67D40" w:tentative="1">
      <w:start w:val="1"/>
      <w:numFmt w:val="bullet"/>
      <w:lvlText w:val=""/>
      <w:lvlJc w:val="left"/>
      <w:pPr>
        <w:ind w:left="5040" w:hanging="360"/>
      </w:pPr>
      <w:rPr>
        <w:rFonts w:ascii="Symbol" w:hAnsi="Symbol" w:hint="default"/>
      </w:rPr>
    </w:lvl>
    <w:lvl w:ilvl="7" w:tplc="83C6E8E2" w:tentative="1">
      <w:start w:val="1"/>
      <w:numFmt w:val="bullet"/>
      <w:lvlText w:val="o"/>
      <w:lvlJc w:val="left"/>
      <w:pPr>
        <w:ind w:left="5760" w:hanging="360"/>
      </w:pPr>
      <w:rPr>
        <w:rFonts w:ascii="Courier New" w:hAnsi="Courier New" w:cs="Courier New" w:hint="default"/>
      </w:rPr>
    </w:lvl>
    <w:lvl w:ilvl="8" w:tplc="CDF85438" w:tentative="1">
      <w:start w:val="1"/>
      <w:numFmt w:val="bullet"/>
      <w:lvlText w:val=""/>
      <w:lvlJc w:val="left"/>
      <w:pPr>
        <w:ind w:left="6480" w:hanging="360"/>
      </w:pPr>
      <w:rPr>
        <w:rFonts w:ascii="Wingdings" w:hAnsi="Wingdings" w:hint="default"/>
      </w:rPr>
    </w:lvl>
  </w:abstractNum>
  <w:abstractNum w:abstractNumId="20"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3"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4" w15:restartNumberingAfterBreak="0">
    <w:nsid w:val="647102CA"/>
    <w:multiLevelType w:val="hybridMultilevel"/>
    <w:tmpl w:val="6606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5"/>
  </w:num>
  <w:num w:numId="4" w16cid:durableId="13823408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2"/>
  </w:num>
  <w:num w:numId="6" w16cid:durableId="233319716">
    <w:abstractNumId w:val="18"/>
  </w:num>
  <w:num w:numId="7" w16cid:durableId="389891707">
    <w:abstractNumId w:val="25"/>
  </w:num>
  <w:num w:numId="8" w16cid:durableId="713118541">
    <w:abstractNumId w:val="26"/>
  </w:num>
  <w:num w:numId="9" w16cid:durableId="932276908">
    <w:abstractNumId w:val="20"/>
  </w:num>
  <w:num w:numId="10" w16cid:durableId="1859586495">
    <w:abstractNumId w:val="20"/>
  </w:num>
  <w:num w:numId="11" w16cid:durableId="267274333">
    <w:abstractNumId w:val="20"/>
  </w:num>
  <w:num w:numId="12" w16cid:durableId="534122534">
    <w:abstractNumId w:val="17"/>
  </w:num>
  <w:num w:numId="13" w16cid:durableId="1673297617">
    <w:abstractNumId w:val="27"/>
  </w:num>
  <w:num w:numId="14" w16cid:durableId="1106267605">
    <w:abstractNumId w:val="16"/>
  </w:num>
  <w:num w:numId="15" w16cid:durableId="94517721">
    <w:abstractNumId w:val="16"/>
  </w:num>
  <w:num w:numId="16" w16cid:durableId="2076469345">
    <w:abstractNumId w:val="7"/>
  </w:num>
  <w:num w:numId="17" w16cid:durableId="332882123">
    <w:abstractNumId w:val="7"/>
    <w:lvlOverride w:ilvl="0">
      <w:startOverride w:val="1"/>
    </w:lvlOverride>
  </w:num>
  <w:num w:numId="18" w16cid:durableId="1755122482">
    <w:abstractNumId w:val="6"/>
  </w:num>
  <w:num w:numId="19" w16cid:durableId="608707019">
    <w:abstractNumId w:val="12"/>
  </w:num>
  <w:num w:numId="20" w16cid:durableId="889076743">
    <w:abstractNumId w:val="15"/>
  </w:num>
  <w:num w:numId="21" w16cid:durableId="3095799">
    <w:abstractNumId w:val="13"/>
  </w:num>
  <w:num w:numId="22" w16cid:durableId="526724361">
    <w:abstractNumId w:val="14"/>
  </w:num>
  <w:num w:numId="23" w16cid:durableId="1880241839">
    <w:abstractNumId w:val="24"/>
  </w:num>
  <w:num w:numId="24" w16cid:durableId="536623474">
    <w:abstractNumId w:val="4"/>
  </w:num>
  <w:num w:numId="25" w16cid:durableId="118648453">
    <w:abstractNumId w:val="23"/>
  </w:num>
  <w:num w:numId="26" w16cid:durableId="1238633047">
    <w:abstractNumId w:val="9"/>
  </w:num>
  <w:num w:numId="27" w16cid:durableId="497385030">
    <w:abstractNumId w:val="3"/>
  </w:num>
  <w:num w:numId="28" w16cid:durableId="1378511744">
    <w:abstractNumId w:val="11"/>
  </w:num>
  <w:num w:numId="29" w16cid:durableId="183327447">
    <w:abstractNumId w:val="19"/>
  </w:num>
  <w:num w:numId="30" w16cid:durableId="1648587485">
    <w:abstractNumId w:val="10"/>
  </w:num>
  <w:num w:numId="31" w16cid:durableId="247080652">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0A3B"/>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35C2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41B2B"/>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AE4884"/>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85D0A"/>
    <w:rsid w:val="00B926DF"/>
    <w:rsid w:val="00B93BBD"/>
    <w:rsid w:val="00BA332C"/>
    <w:rsid w:val="00BA3982"/>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20</Pages>
  <Words>4382</Words>
  <Characters>24984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53</cp:revision>
  <cp:lastPrinted>2019-07-02T10:23:00Z</cp:lastPrinted>
  <dcterms:created xsi:type="dcterms:W3CDTF">2023-06-23T08:50:00Z</dcterms:created>
  <dcterms:modified xsi:type="dcterms:W3CDTF">2025-05-30T14:56:00Z</dcterms:modified>
</cp:coreProperties>
</file>